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A7B" w:rsidRPr="00504A7B" w:rsidRDefault="00504A7B" w:rsidP="00504A7B">
      <w:pPr>
        <w:tabs>
          <w:tab w:val="left" w:pos="7820"/>
        </w:tabs>
        <w:spacing w:after="0" w:line="276" w:lineRule="auto"/>
        <w:jc w:val="center"/>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KẾ HOẠCH GIÁO DỤC CHỦ ĐỀ NHÁNH</w:t>
      </w:r>
    </w:p>
    <w:p w:rsidR="00504A7B" w:rsidRPr="00504A7B" w:rsidRDefault="00504A7B" w:rsidP="00504A7B">
      <w:pPr>
        <w:tabs>
          <w:tab w:val="left" w:pos="7820"/>
        </w:tabs>
        <w:spacing w:after="0" w:line="276" w:lineRule="auto"/>
        <w:jc w:val="center"/>
        <w:rPr>
          <w:rFonts w:ascii="Times New Roman" w:eastAsia="Times New Roman" w:hAnsi="Times New Roman" w:cs="Times New Roman"/>
          <w:i/>
          <w:sz w:val="28"/>
          <w:szCs w:val="28"/>
          <w:lang w:val="nl-NL"/>
        </w:rPr>
      </w:pPr>
      <w:r w:rsidRPr="00504A7B">
        <w:rPr>
          <w:rFonts w:ascii="Times New Roman" w:eastAsia="Times New Roman" w:hAnsi="Times New Roman" w:cs="Times New Roman"/>
          <w:b/>
          <w:sz w:val="28"/>
          <w:szCs w:val="28"/>
          <w:lang w:val="nl-NL"/>
        </w:rPr>
        <w:t>TUẦN 1: VUI HỘI TRUNG THU</w:t>
      </w:r>
      <w:r w:rsidRPr="00504A7B">
        <w:rPr>
          <w:rFonts w:ascii="Times New Roman" w:eastAsia="Times New Roman" w:hAnsi="Times New Roman" w:cs="Times New Roman"/>
          <w:i/>
          <w:sz w:val="28"/>
          <w:szCs w:val="28"/>
          <w:lang w:val="nl-NL"/>
        </w:rPr>
        <w:t xml:space="preserve">                         </w:t>
      </w:r>
    </w:p>
    <w:p w:rsidR="00504A7B" w:rsidRPr="00504A7B" w:rsidRDefault="00504A7B" w:rsidP="00504A7B">
      <w:pPr>
        <w:tabs>
          <w:tab w:val="left" w:pos="7820"/>
        </w:tabs>
        <w:spacing w:after="0" w:line="276" w:lineRule="auto"/>
        <w:jc w:val="center"/>
        <w:rPr>
          <w:rFonts w:ascii="Times New Roman" w:eastAsia="Times New Roman" w:hAnsi="Times New Roman" w:cs="Times New Roman"/>
          <w:b/>
          <w:sz w:val="28"/>
          <w:szCs w:val="28"/>
          <w:lang w:val="nl-NL"/>
        </w:rPr>
      </w:pPr>
      <w:r w:rsidRPr="00504A7B">
        <w:rPr>
          <w:rFonts w:ascii="Times New Roman" w:eastAsia="Times New Roman" w:hAnsi="Times New Roman" w:cs="Times New Roman"/>
          <w:i/>
          <w:sz w:val="28"/>
          <w:szCs w:val="28"/>
          <w:lang w:val="nl-NL"/>
        </w:rPr>
        <w:t>Thời gian thực hiện ( Từ ngày 16/09 đến ngày 20/09/2024)</w:t>
      </w:r>
    </w:p>
    <w:tbl>
      <w:tblPr>
        <w:tblW w:w="10463" w:type="dxa"/>
        <w:tblInd w:w="-455" w:type="dxa"/>
        <w:tblLayout w:type="fixed"/>
        <w:tblLook w:val="0000" w:firstRow="0" w:lastRow="0" w:firstColumn="0" w:lastColumn="0" w:noHBand="0" w:noVBand="0"/>
      </w:tblPr>
      <w:tblGrid>
        <w:gridCol w:w="1530"/>
        <w:gridCol w:w="1592"/>
        <w:gridCol w:w="28"/>
        <w:gridCol w:w="1710"/>
        <w:gridCol w:w="1103"/>
        <w:gridCol w:w="517"/>
        <w:gridCol w:w="900"/>
        <w:gridCol w:w="743"/>
        <w:gridCol w:w="2340"/>
      </w:tblGrid>
      <w:tr w:rsidR="00504A7B" w:rsidRPr="00504A7B" w:rsidTr="00CF2F3D">
        <w:trPr>
          <w:trHeight w:val="1"/>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tabs>
                <w:tab w:val="center" w:pos="702"/>
              </w:tabs>
              <w:spacing w:after="0" w:line="276" w:lineRule="auto"/>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ab/>
              <w:t>Thứ</w:t>
            </w:r>
          </w:p>
          <w:p w:rsidR="00504A7B" w:rsidRPr="00504A7B" w:rsidRDefault="00504A7B" w:rsidP="00504A7B">
            <w:pPr>
              <w:tabs>
                <w:tab w:val="center" w:pos="702"/>
              </w:tabs>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HĐ</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jc w:val="center"/>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Thứ 2</w:t>
            </w:r>
          </w:p>
          <w:p w:rsidR="00504A7B" w:rsidRPr="00504A7B" w:rsidRDefault="00504A7B" w:rsidP="00504A7B">
            <w:pPr>
              <w:spacing w:after="0" w:line="276" w:lineRule="auto"/>
              <w:jc w:val="center"/>
              <w:rPr>
                <w:rFonts w:ascii="Times New Roman" w:eastAsia="Times New Roman" w:hAnsi="Times New Roman" w:cs="Times New Roman"/>
                <w:lang w:val="nl-NL"/>
              </w:rPr>
            </w:pPr>
          </w:p>
        </w:tc>
        <w:tc>
          <w:tcPr>
            <w:tcW w:w="171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jc w:val="center"/>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Thứ 3</w:t>
            </w:r>
          </w:p>
          <w:p w:rsidR="00504A7B" w:rsidRPr="00504A7B" w:rsidRDefault="00504A7B" w:rsidP="00504A7B">
            <w:pPr>
              <w:spacing w:after="0" w:line="276" w:lineRule="auto"/>
              <w:jc w:val="center"/>
              <w:rPr>
                <w:rFonts w:ascii="Times New Roman" w:eastAsia="Times New Roman" w:hAnsi="Times New Roman" w:cs="Times New Roman"/>
                <w:lang w:val="nl-NL"/>
              </w:rPr>
            </w:pPr>
          </w:p>
        </w:tc>
        <w:tc>
          <w:tcPr>
            <w:tcW w:w="1103"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jc w:val="center"/>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Thứ 4</w:t>
            </w:r>
          </w:p>
          <w:p w:rsidR="00504A7B" w:rsidRPr="00504A7B" w:rsidRDefault="00504A7B" w:rsidP="00504A7B">
            <w:pPr>
              <w:spacing w:after="0" w:line="276" w:lineRule="auto"/>
              <w:jc w:val="center"/>
              <w:rPr>
                <w:rFonts w:ascii="Times New Roman" w:eastAsia="Times New Roman" w:hAnsi="Times New Roman" w:cs="Times New Roman"/>
                <w:lang w:val="nl-NL"/>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jc w:val="center"/>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Thứ 5</w:t>
            </w:r>
          </w:p>
          <w:p w:rsidR="00504A7B" w:rsidRPr="00504A7B" w:rsidRDefault="00504A7B" w:rsidP="00504A7B">
            <w:pPr>
              <w:spacing w:after="0" w:line="276" w:lineRule="auto"/>
              <w:jc w:val="center"/>
              <w:rPr>
                <w:rFonts w:ascii="Times New Roman" w:eastAsia="Times New Roman" w:hAnsi="Times New Roman" w:cs="Times New Roman"/>
                <w:lang w:val="nl-NL"/>
              </w:rPr>
            </w:pPr>
          </w:p>
        </w:tc>
        <w:tc>
          <w:tcPr>
            <w:tcW w:w="3083"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jc w:val="center"/>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Thứ 6</w:t>
            </w:r>
          </w:p>
          <w:p w:rsidR="00504A7B" w:rsidRPr="00504A7B" w:rsidRDefault="00504A7B" w:rsidP="00504A7B">
            <w:pPr>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 xml:space="preserve">     </w:t>
            </w:r>
          </w:p>
        </w:tc>
      </w:tr>
      <w:tr w:rsidR="00504A7B" w:rsidRPr="00504A7B" w:rsidTr="00CF2F3D">
        <w:trPr>
          <w:trHeight w:val="1817"/>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ind w:right="-108"/>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 xml:space="preserve">Đón trẻ - Chơi </w:t>
            </w:r>
          </w:p>
          <w:p w:rsidR="00504A7B" w:rsidRPr="00504A7B" w:rsidRDefault="00504A7B" w:rsidP="00504A7B">
            <w:pPr>
              <w:spacing w:after="0" w:line="276" w:lineRule="auto"/>
              <w:ind w:right="-108"/>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-Thể dục sáng</w:t>
            </w:r>
          </w:p>
          <w:p w:rsidR="00504A7B" w:rsidRPr="00504A7B" w:rsidRDefault="00504A7B" w:rsidP="00504A7B">
            <w:pPr>
              <w:spacing w:after="0" w:line="276" w:lineRule="auto"/>
              <w:rPr>
                <w:rFonts w:ascii="Times New Roman" w:eastAsia="Times New Roman" w:hAnsi="Times New Roman" w:cs="Times New Roman"/>
                <w:lang w:val="nl-NL"/>
              </w:rPr>
            </w:pP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tabs>
                <w:tab w:val="left" w:pos="9900"/>
              </w:tabs>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Cô đến sớm trước 15 phút, quét dọn thông thoáng phòng.</w:t>
            </w:r>
          </w:p>
          <w:p w:rsidR="00504A7B" w:rsidRPr="00504A7B" w:rsidRDefault="00504A7B" w:rsidP="00504A7B">
            <w:pPr>
              <w:tabs>
                <w:tab w:val="left" w:pos="6912"/>
                <w:tab w:val="left" w:pos="9900"/>
              </w:tabs>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  Chuẩn bị đồ dùng đồ chơi cho các hoạt động trong ngày. </w:t>
            </w:r>
          </w:p>
          <w:p w:rsidR="00504A7B" w:rsidRPr="00504A7B" w:rsidRDefault="00504A7B" w:rsidP="00504A7B">
            <w:pPr>
              <w:tabs>
                <w:tab w:val="left" w:pos="9900"/>
              </w:tabs>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  Đón trẻ vào lớp, kiểm tra vệ sinh cá nhân.</w:t>
            </w:r>
          </w:p>
          <w:p w:rsidR="00504A7B" w:rsidRPr="00504A7B" w:rsidRDefault="00504A7B" w:rsidP="00504A7B">
            <w:pPr>
              <w:spacing w:after="0" w:line="276" w:lineRule="auto"/>
              <w:ind w:left="1" w:hanging="3"/>
              <w:rPr>
                <w:rFonts w:ascii="Times New Roman" w:eastAsia="Times New Roman" w:hAnsi="Times New Roman" w:cs="Times New Roman"/>
                <w:color w:val="FF0000"/>
                <w:sz w:val="28"/>
                <w:szCs w:val="28"/>
                <w:lang w:val="nl-NL"/>
              </w:rPr>
            </w:pPr>
            <w:r w:rsidRPr="00504A7B">
              <w:rPr>
                <w:rFonts w:ascii="Times New Roman" w:eastAsia="Times New Roman" w:hAnsi="Times New Roman" w:cs="Times New Roman"/>
                <w:sz w:val="28"/>
                <w:szCs w:val="28"/>
                <w:lang w:val="nl-NL"/>
              </w:rPr>
              <w:t xml:space="preserve"> -  Điểm danh – Trò chuyện – Thể dục sáng: </w:t>
            </w:r>
            <w:r w:rsidRPr="00504A7B">
              <w:rPr>
                <w:rFonts w:ascii="Times New Roman" w:eastAsia="Times New Roman" w:hAnsi="Times New Roman" w:cs="Times New Roman"/>
                <w:color w:val="FF0000"/>
                <w:sz w:val="28"/>
                <w:szCs w:val="28"/>
                <w:lang w:val="nl-NL"/>
              </w:rPr>
              <w:t xml:space="preserve"> Ồ sao bé không lắc.</w:t>
            </w:r>
          </w:p>
          <w:p w:rsidR="00504A7B" w:rsidRPr="00504A7B" w:rsidRDefault="00504A7B" w:rsidP="00504A7B">
            <w:pPr>
              <w:spacing w:after="0" w:line="276" w:lineRule="auto"/>
              <w:jc w:val="both"/>
              <w:rPr>
                <w:rFonts w:ascii="Times New Roman" w:eastAsia="Times New Roman" w:hAnsi="Times New Roman" w:cs="Times New Roman"/>
                <w:lang w:val="nl-NL"/>
              </w:rPr>
            </w:pPr>
          </w:p>
        </w:tc>
      </w:tr>
      <w:tr w:rsidR="00504A7B" w:rsidRPr="00504A7B" w:rsidTr="00CF2F3D">
        <w:trPr>
          <w:trHeight w:val="2969"/>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jc w:val="center"/>
              <w:rPr>
                <w:rFonts w:ascii="Times New Roman" w:eastAsia="Times New Roman" w:hAnsi="Times New Roman" w:cs="Times New Roman"/>
                <w:b/>
                <w:sz w:val="28"/>
                <w:szCs w:val="28"/>
                <w:lang w:val="nl-NL"/>
              </w:rPr>
            </w:pPr>
          </w:p>
          <w:p w:rsidR="00504A7B" w:rsidRPr="00504A7B" w:rsidRDefault="00504A7B" w:rsidP="00504A7B">
            <w:pPr>
              <w:spacing w:after="0" w:line="276" w:lineRule="auto"/>
              <w:jc w:val="center"/>
              <w:rPr>
                <w:rFonts w:ascii="Times New Roman" w:eastAsia="Times New Roman" w:hAnsi="Times New Roman" w:cs="Times New Roman"/>
                <w:b/>
                <w:sz w:val="28"/>
                <w:szCs w:val="28"/>
                <w:lang w:val="nl-NL"/>
              </w:rPr>
            </w:pPr>
          </w:p>
          <w:p w:rsidR="00504A7B" w:rsidRPr="00504A7B" w:rsidRDefault="00504A7B" w:rsidP="00504A7B">
            <w:pPr>
              <w:spacing w:after="0" w:line="276" w:lineRule="auto"/>
              <w:jc w:val="center"/>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Chơi tập có  chủ định</w:t>
            </w:r>
          </w:p>
        </w:tc>
        <w:tc>
          <w:tcPr>
            <w:tcW w:w="1592"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 xml:space="preserve">LVPTTC </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b/>
                <w:sz w:val="28"/>
                <w:szCs w:val="28"/>
                <w:lang w:val="nl-NL"/>
              </w:rPr>
              <w:t>PTVĐ:</w:t>
            </w:r>
            <w:r w:rsidRPr="00504A7B">
              <w:rPr>
                <w:rFonts w:ascii="Times New Roman" w:eastAsia="Times New Roman" w:hAnsi="Times New Roman" w:cs="Times New Roman"/>
                <w:sz w:val="28"/>
                <w:szCs w:val="28"/>
                <w:lang w:val="nl-NL"/>
              </w:rPr>
              <w:t xml:space="preserve"> </w:t>
            </w:r>
          </w:p>
          <w:p w:rsidR="00504A7B" w:rsidRPr="00504A7B" w:rsidRDefault="00504A7B" w:rsidP="00504A7B">
            <w:pPr>
              <w:spacing w:after="0" w:line="276" w:lineRule="auto"/>
              <w:ind w:left="1" w:hanging="3"/>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VĐCB: Bò chui qua cổng </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TCVĐ: Lăn bóng</w:t>
            </w:r>
          </w:p>
          <w:p w:rsidR="00504A7B" w:rsidRPr="00504A7B" w:rsidRDefault="00504A7B" w:rsidP="00504A7B">
            <w:pPr>
              <w:spacing w:after="0" w:line="276" w:lineRule="auto"/>
              <w:rPr>
                <w:rFonts w:ascii="Times New Roman" w:eastAsia="Times New Roman" w:hAnsi="Times New Roman" w:cs="Times New Roman"/>
                <w:lang w:val="nl-NL"/>
              </w:rPr>
            </w:pPr>
          </w:p>
        </w:tc>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b/>
                <w:sz w:val="28"/>
                <w:szCs w:val="28"/>
                <w:lang w:val="nl-NL"/>
              </w:rPr>
              <w:t>LV PT NT</w:t>
            </w:r>
          </w:p>
          <w:p w:rsidR="00504A7B" w:rsidRPr="00504A7B" w:rsidRDefault="00504A7B" w:rsidP="00504A7B">
            <w:pPr>
              <w:tabs>
                <w:tab w:val="left" w:pos="1440"/>
              </w:tabs>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w:t>
            </w:r>
            <w:r w:rsidRPr="00504A7B">
              <w:rPr>
                <w:rFonts w:ascii="Times New Roman" w:eastAsia="Times New Roman" w:hAnsi="Times New Roman" w:cs="Times New Roman"/>
                <w:b/>
                <w:sz w:val="28"/>
                <w:szCs w:val="28"/>
                <w:lang w:val="nl-NL"/>
              </w:rPr>
              <w:t>NBTN:</w:t>
            </w:r>
            <w:r w:rsidRPr="00504A7B">
              <w:rPr>
                <w:rFonts w:ascii="Times New Roman" w:eastAsia="Times New Roman" w:hAnsi="Times New Roman" w:cs="Times New Roman"/>
                <w:sz w:val="28"/>
                <w:szCs w:val="28"/>
                <w:lang w:val="nl-NL"/>
              </w:rPr>
              <w:t xml:space="preserve"> </w:t>
            </w:r>
          </w:p>
          <w:p w:rsidR="00504A7B" w:rsidRPr="00504A7B" w:rsidRDefault="00504A7B" w:rsidP="00504A7B">
            <w:pPr>
              <w:tabs>
                <w:tab w:val="left" w:pos="1440"/>
              </w:tabs>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sz w:val="28"/>
                <w:szCs w:val="28"/>
                <w:lang w:val="nl-NL"/>
              </w:rPr>
              <w:t>Bánh trung thu - Đèn ông sao</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LVPTTCXH&amp;TM</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b/>
                <w:sz w:val="28"/>
                <w:szCs w:val="28"/>
                <w:lang w:val="nl-NL"/>
              </w:rPr>
              <w:t xml:space="preserve"> </w:t>
            </w:r>
            <w:r w:rsidRPr="00504A7B">
              <w:rPr>
                <w:rFonts w:ascii="Times New Roman" w:eastAsia="Times New Roman" w:hAnsi="Times New Roman" w:cs="Times New Roman"/>
                <w:sz w:val="28"/>
                <w:szCs w:val="28"/>
                <w:lang w:val="nl-NL"/>
              </w:rPr>
              <w:t xml:space="preserve">Tô màu bong bóng </w:t>
            </w:r>
          </w:p>
          <w:p w:rsidR="00504A7B" w:rsidRPr="00504A7B" w:rsidRDefault="00504A7B" w:rsidP="00504A7B">
            <w:pPr>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sz w:val="28"/>
                <w:szCs w:val="28"/>
                <w:lang w:val="nl-NL"/>
              </w:rPr>
              <w:t>( Mẫu)</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LVPT NN</w:t>
            </w:r>
          </w:p>
          <w:p w:rsidR="00504A7B" w:rsidRPr="00504A7B" w:rsidRDefault="00504A7B" w:rsidP="00504A7B">
            <w:pPr>
              <w:spacing w:after="0" w:line="276" w:lineRule="auto"/>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 xml:space="preserve">Văn học </w:t>
            </w:r>
          </w:p>
          <w:p w:rsidR="00504A7B" w:rsidRPr="00504A7B" w:rsidRDefault="00504A7B" w:rsidP="00504A7B">
            <w:pPr>
              <w:tabs>
                <w:tab w:val="left" w:pos="1440"/>
              </w:tabs>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 xml:space="preserve">Truyện: </w:t>
            </w:r>
            <w:r w:rsidRPr="00504A7B">
              <w:rPr>
                <w:rFonts w:ascii="Times New Roman" w:eastAsia="Times New Roman" w:hAnsi="Times New Roman" w:cs="Times New Roman"/>
                <w:sz w:val="28"/>
                <w:szCs w:val="28"/>
                <w:lang w:val="nl-NL"/>
              </w:rPr>
              <w:t>Sự tích Tết Trung Thu</w:t>
            </w:r>
            <w:r w:rsidRPr="00504A7B">
              <w:rPr>
                <w:rFonts w:ascii="Times New Roman" w:eastAsia="Times New Roman" w:hAnsi="Times New Roman" w:cs="Times New Roman"/>
                <w:b/>
                <w:sz w:val="28"/>
                <w:szCs w:val="28"/>
                <w:lang w:val="nl-NL"/>
              </w:rPr>
              <w:t>.</w:t>
            </w:r>
          </w:p>
        </w:tc>
        <w:tc>
          <w:tcPr>
            <w:tcW w:w="3083"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tabs>
                <w:tab w:val="left" w:pos="7239"/>
              </w:tabs>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b/>
                <w:sz w:val="28"/>
                <w:szCs w:val="28"/>
                <w:lang w:val="nl-NL"/>
              </w:rPr>
              <w:t>LVPTTCXH&amp;TM</w:t>
            </w:r>
          </w:p>
          <w:p w:rsidR="00504A7B" w:rsidRPr="00504A7B" w:rsidRDefault="00504A7B" w:rsidP="00504A7B">
            <w:pPr>
              <w:spacing w:after="0" w:line="276" w:lineRule="auto"/>
              <w:ind w:left="1" w:hanging="3"/>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Vận động: (NDTT) “</w:t>
            </w:r>
            <w:proofErr w:type="spellStart"/>
            <w:r w:rsidR="00E6527B">
              <w:rPr>
                <w:rFonts w:ascii="Times New Roman" w:eastAsia="Times New Roman" w:hAnsi="Times New Roman" w:cs="Times New Roman"/>
                <w:sz w:val="28"/>
                <w:szCs w:val="28"/>
                <w:lang w:val="es-ES"/>
              </w:rPr>
              <w:t>Rước</w:t>
            </w:r>
            <w:proofErr w:type="spellEnd"/>
            <w:r w:rsidR="00E6527B">
              <w:rPr>
                <w:rFonts w:ascii="Times New Roman" w:eastAsia="Times New Roman" w:hAnsi="Times New Roman" w:cs="Times New Roman"/>
                <w:sz w:val="28"/>
                <w:szCs w:val="28"/>
                <w:lang w:val="es-ES"/>
              </w:rPr>
              <w:t xml:space="preserve"> </w:t>
            </w:r>
            <w:proofErr w:type="spellStart"/>
            <w:r w:rsidRPr="00504A7B">
              <w:rPr>
                <w:rFonts w:ascii="Times New Roman" w:eastAsia="Times New Roman" w:hAnsi="Times New Roman" w:cs="Times New Roman"/>
                <w:sz w:val="28"/>
                <w:szCs w:val="28"/>
                <w:lang w:val="es-ES"/>
              </w:rPr>
              <w:t>đèn</w:t>
            </w:r>
            <w:proofErr w:type="spellEnd"/>
            <w:r w:rsidRPr="00504A7B">
              <w:rPr>
                <w:rFonts w:ascii="Times New Roman" w:eastAsia="Times New Roman" w:hAnsi="Times New Roman" w:cs="Times New Roman"/>
                <w:sz w:val="28"/>
                <w:szCs w:val="28"/>
                <w:lang w:val="nl-NL"/>
              </w:rPr>
              <w:t>”</w:t>
            </w:r>
          </w:p>
          <w:p w:rsidR="00504A7B" w:rsidRPr="00504A7B" w:rsidRDefault="00504A7B" w:rsidP="00504A7B">
            <w:pPr>
              <w:spacing w:after="0" w:line="276" w:lineRule="auto"/>
              <w:ind w:left="1" w:hanging="3"/>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Nghe hát: (NDKH)“Chim mẹ chim con”</w:t>
            </w:r>
          </w:p>
          <w:p w:rsidR="00504A7B" w:rsidRPr="00504A7B" w:rsidRDefault="00504A7B" w:rsidP="00504A7B">
            <w:pPr>
              <w:spacing w:after="0" w:line="276" w:lineRule="auto"/>
              <w:rPr>
                <w:rFonts w:ascii="Times New Roman" w:eastAsia="Times New Roman" w:hAnsi="Times New Roman" w:cs="Times New Roman"/>
                <w:lang w:val="nl-NL"/>
              </w:rPr>
            </w:pPr>
          </w:p>
        </w:tc>
      </w:tr>
      <w:tr w:rsidR="00504A7B" w:rsidRPr="00504A7B" w:rsidTr="00CF2F3D">
        <w:trPr>
          <w:trHeight w:val="1"/>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Dạo chơi ngoài trời</w:t>
            </w: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rsidR="003620BC"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Hoạt động có mục đích: tham quan sân trường, quan sát </w:t>
            </w:r>
            <w:r w:rsidR="003620BC">
              <w:rPr>
                <w:rFonts w:ascii="Times New Roman" w:eastAsia="Times New Roman" w:hAnsi="Times New Roman" w:cs="Times New Roman"/>
                <w:sz w:val="28"/>
                <w:szCs w:val="28"/>
                <w:lang w:val="nl-NL"/>
              </w:rPr>
              <w:t>Cây Xoài, Quan sát cầu trượt, quan sát vườn rau...</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Trò chơi vận động: Dung dăng dung dẻ, nu na nu nống, lộn cầu vồng,</w:t>
            </w:r>
          </w:p>
          <w:p w:rsidR="00504A7B" w:rsidRPr="00504A7B" w:rsidRDefault="00504A7B" w:rsidP="00504A7B">
            <w:pPr>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sz w:val="28"/>
                <w:szCs w:val="28"/>
                <w:lang w:val="nl-NL"/>
              </w:rPr>
              <w:t>- Chơi tự do: Cô chuẩn bị một số đồ chơi và các nguyên liệu cho trẻ chơi, chơi với đồ chơi vận động</w:t>
            </w:r>
          </w:p>
        </w:tc>
      </w:tr>
      <w:tr w:rsidR="00504A7B" w:rsidRPr="00504A7B" w:rsidTr="00CF2F3D">
        <w:trPr>
          <w:trHeight w:val="1610"/>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Chơi hoạt động ở các</w:t>
            </w:r>
          </w:p>
          <w:p w:rsidR="00504A7B" w:rsidRPr="00504A7B" w:rsidRDefault="00504A7B" w:rsidP="00504A7B">
            <w:pPr>
              <w:spacing w:after="0" w:line="276" w:lineRule="auto"/>
              <w:jc w:val="center"/>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Góc</w:t>
            </w: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Góc thao tác vai: Tập bế em, cho em ăn, tắm cho em, ru em</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Góc HĐVĐV: Chơi xâu vòng, Xếp đồ chơi tặng bạn, xếp tháp chóp, tháo lắp vòng, chọn đồ dùng có màu xanh đỏ,</w:t>
            </w:r>
            <w:r w:rsidR="009F746A">
              <w:rPr>
                <w:rFonts w:ascii="Times New Roman" w:eastAsia="Times New Roman" w:hAnsi="Times New Roman" w:cs="Times New Roman"/>
                <w:sz w:val="28"/>
                <w:szCs w:val="28"/>
                <w:lang w:val="nl-NL"/>
              </w:rPr>
              <w:t xml:space="preserve"> </w:t>
            </w:r>
            <w:r w:rsidRPr="00504A7B">
              <w:rPr>
                <w:rFonts w:ascii="Times New Roman" w:eastAsia="Times New Roman" w:hAnsi="Times New Roman" w:cs="Times New Roman"/>
                <w:sz w:val="28"/>
                <w:szCs w:val="28"/>
                <w:lang w:val="nl-NL"/>
              </w:rPr>
              <w:t>tô màu, dán..</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Góc vận động: Chơi với bóng, ném bóng, lăn bóng..</w:t>
            </w:r>
          </w:p>
          <w:p w:rsidR="00504A7B" w:rsidRPr="00504A7B" w:rsidRDefault="00504A7B" w:rsidP="00504A7B">
            <w:pPr>
              <w:spacing w:after="0" w:line="276" w:lineRule="auto"/>
              <w:rPr>
                <w:rFonts w:ascii="Times New Roman" w:eastAsia="Times New Roman" w:hAnsi="Times New Roman" w:cs="Times New Roman"/>
                <w:lang w:val="nl-NL"/>
              </w:rPr>
            </w:pPr>
          </w:p>
        </w:tc>
      </w:tr>
      <w:tr w:rsidR="00504A7B" w:rsidRPr="00504A7B" w:rsidTr="00CF2F3D">
        <w:trPr>
          <w:trHeight w:val="915"/>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tabs>
                <w:tab w:val="left" w:pos="1440"/>
              </w:tabs>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 xml:space="preserve">     Ăn, ngủ  </w:t>
            </w: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tabs>
                <w:tab w:val="left" w:pos="360"/>
              </w:tabs>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Nhắc trẻ sử dụng các từ như: mời cô, mời bạn khi vào bữa ăn.</w:t>
            </w:r>
          </w:p>
          <w:p w:rsidR="00504A7B" w:rsidRPr="00504A7B" w:rsidRDefault="00504A7B" w:rsidP="00504A7B">
            <w:pPr>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sz w:val="28"/>
                <w:szCs w:val="28"/>
                <w:lang w:val="nl-NL"/>
              </w:rPr>
              <w:t xml:space="preserve">Cho trẻ đi vệ sinh trước và sau khi ăn. </w:t>
            </w:r>
          </w:p>
        </w:tc>
      </w:tr>
      <w:tr w:rsidR="00504A7B" w:rsidRPr="00504A7B" w:rsidTr="00CF2F3D">
        <w:trPr>
          <w:trHeight w:val="161"/>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tabs>
                <w:tab w:val="left" w:pos="1440"/>
              </w:tabs>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b/>
                <w:sz w:val="28"/>
                <w:szCs w:val="28"/>
                <w:lang w:val="nl-NL"/>
              </w:rPr>
              <w:t>Chơi tập buổi chiều</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HDTC: Chi chi chành chành</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Chơi theo ý thích  </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b/>
                <w:sz w:val="28"/>
                <w:szCs w:val="28"/>
                <w:lang w:val="nl-NL"/>
              </w:rPr>
              <w:t xml:space="preserve">- </w:t>
            </w:r>
            <w:r w:rsidRPr="00504A7B">
              <w:rPr>
                <w:rFonts w:ascii="Times New Roman" w:eastAsia="Times New Roman" w:hAnsi="Times New Roman" w:cs="Times New Roman"/>
                <w:sz w:val="28"/>
                <w:szCs w:val="28"/>
                <w:lang w:val="nl-NL"/>
              </w:rPr>
              <w:t xml:space="preserve">Ôn NBTN: </w:t>
            </w:r>
          </w:p>
          <w:p w:rsidR="00504A7B" w:rsidRPr="00504A7B" w:rsidRDefault="00504A7B" w:rsidP="00504A7B">
            <w:pPr>
              <w:tabs>
                <w:tab w:val="left" w:pos="1440"/>
              </w:tabs>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Bánh trung thu - Đèn ông sao</w:t>
            </w:r>
          </w:p>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Chơi theo ý thích  </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A7B"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Sinh hoạt chuyên môn</w:t>
            </w:r>
          </w:p>
          <w:p w:rsidR="00504A7B" w:rsidRPr="00504A7B" w:rsidRDefault="00504A7B" w:rsidP="00504A7B">
            <w:pPr>
              <w:spacing w:after="0" w:line="276" w:lineRule="auto"/>
              <w:rPr>
                <w:rFonts w:ascii="Times New Roman" w:eastAsia="Times New Roman" w:hAnsi="Times New Roman" w:cs="Times New Roman"/>
                <w:lang w:val="nl-NL"/>
              </w:rPr>
            </w:pPr>
          </w:p>
        </w:tc>
        <w:tc>
          <w:tcPr>
            <w:tcW w:w="1643" w:type="dxa"/>
            <w:gridSpan w:val="2"/>
            <w:tcBorders>
              <w:top w:val="single" w:sz="4" w:space="0" w:color="000000"/>
              <w:left w:val="single" w:sz="4" w:space="0" w:color="000000"/>
              <w:bottom w:val="single" w:sz="4" w:space="0" w:color="000000"/>
              <w:right w:val="single" w:sz="4" w:space="0" w:color="000000"/>
            </w:tcBorders>
            <w:shd w:val="clear" w:color="auto" w:fill="FFFFFF"/>
          </w:tcPr>
          <w:p w:rsidR="001E5A08" w:rsidRPr="00504A7B" w:rsidRDefault="00504A7B" w:rsidP="00504A7B">
            <w:pPr>
              <w:spacing w:after="0" w:line="276" w:lineRule="auto"/>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w:t>
            </w:r>
            <w:r w:rsidR="001E5A08">
              <w:rPr>
                <w:rFonts w:ascii="Times New Roman" w:eastAsia="Times New Roman" w:hAnsi="Times New Roman" w:cs="Times New Roman"/>
                <w:sz w:val="28"/>
                <w:szCs w:val="28"/>
                <w:lang w:val="nl-NL"/>
              </w:rPr>
              <w:t>LQBM: “Rước đèn”</w:t>
            </w:r>
          </w:p>
          <w:p w:rsidR="00504A7B" w:rsidRPr="00504A7B" w:rsidRDefault="00504A7B" w:rsidP="00504A7B">
            <w:pPr>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sz w:val="28"/>
                <w:szCs w:val="28"/>
                <w:lang w:val="nl-NL"/>
              </w:rPr>
              <w:t xml:space="preserve">- Chơi theo ý thích.  </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rsidR="005C3E88" w:rsidRDefault="005C3E88" w:rsidP="00504A7B">
            <w:pPr>
              <w:spacing w:after="0" w:line="276"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Tổ chức tết trung thu</w:t>
            </w:r>
          </w:p>
          <w:p w:rsidR="00504A7B" w:rsidRPr="00504A7B" w:rsidRDefault="00504A7B" w:rsidP="00504A7B">
            <w:pPr>
              <w:spacing w:after="0" w:line="276" w:lineRule="auto"/>
              <w:rPr>
                <w:rFonts w:ascii="Times New Roman" w:eastAsia="Times New Roman" w:hAnsi="Times New Roman" w:cs="Times New Roman"/>
                <w:lang w:val="nl-NL"/>
              </w:rPr>
            </w:pPr>
            <w:r w:rsidRPr="00504A7B">
              <w:rPr>
                <w:rFonts w:ascii="Times New Roman" w:eastAsia="Times New Roman" w:hAnsi="Times New Roman" w:cs="Times New Roman"/>
                <w:sz w:val="28"/>
                <w:szCs w:val="28"/>
                <w:lang w:val="nl-NL"/>
              </w:rPr>
              <w:t>- Vệ sinh nhóm lớp, môi trường -  Nêu gương cuối tuần</w:t>
            </w:r>
          </w:p>
          <w:p w:rsidR="00504A7B" w:rsidRPr="00504A7B" w:rsidRDefault="00504A7B" w:rsidP="00504A7B">
            <w:pPr>
              <w:spacing w:after="0" w:line="276" w:lineRule="auto"/>
              <w:rPr>
                <w:rFonts w:ascii="Times New Roman" w:eastAsia="Times New Roman" w:hAnsi="Times New Roman" w:cs="Times New Roman"/>
                <w:lang w:val="nl-NL"/>
              </w:rPr>
            </w:pPr>
          </w:p>
        </w:tc>
      </w:tr>
    </w:tbl>
    <w:p w:rsidR="00504A7B" w:rsidRPr="00504A7B" w:rsidRDefault="00504A7B" w:rsidP="00504A7B">
      <w:pPr>
        <w:tabs>
          <w:tab w:val="left" w:pos="3480"/>
        </w:tabs>
        <w:ind w:left="660"/>
        <w:jc w:val="center"/>
        <w:rPr>
          <w:rFonts w:ascii="Times New Roman" w:eastAsia="Times New Roman" w:hAnsi="Times New Roman" w:cs="Times New Roman"/>
          <w:b/>
          <w:color w:val="000000"/>
          <w:sz w:val="28"/>
          <w:szCs w:val="28"/>
          <w:lang w:val="nl-NL"/>
        </w:rPr>
      </w:pPr>
      <w:r w:rsidRPr="00504A7B">
        <w:rPr>
          <w:rFonts w:ascii="Times New Roman" w:eastAsia="Times New Roman" w:hAnsi="Times New Roman" w:cs="Times New Roman"/>
          <w:b/>
          <w:color w:val="000000"/>
          <w:sz w:val="28"/>
          <w:szCs w:val="28"/>
          <w:lang w:val="vi-VN"/>
        </w:rPr>
        <w:lastRenderedPageBreak/>
        <w:t>I.</w:t>
      </w:r>
      <w:r w:rsidRPr="00504A7B">
        <w:rPr>
          <w:rFonts w:ascii="Times New Roman" w:eastAsia="Times New Roman" w:hAnsi="Times New Roman" w:cs="Times New Roman"/>
          <w:b/>
          <w:color w:val="000000"/>
          <w:sz w:val="28"/>
          <w:szCs w:val="28"/>
          <w:lang w:val="nl-NL"/>
        </w:rPr>
        <w:t xml:space="preserve"> THỂ DỤC SÁNG:</w:t>
      </w:r>
    </w:p>
    <w:p w:rsidR="00504A7B" w:rsidRPr="00504A7B" w:rsidRDefault="00504A7B" w:rsidP="00504A7B">
      <w:pPr>
        <w:spacing w:line="276" w:lineRule="auto"/>
        <w:rPr>
          <w:rFonts w:ascii="Times New Roman" w:eastAsia="Times New Roman" w:hAnsi="Times New Roman" w:cs="Times New Roman"/>
          <w:b/>
          <w:sz w:val="28"/>
          <w:szCs w:val="28"/>
          <w:lang w:val="nl-NL"/>
        </w:rPr>
      </w:pPr>
    </w:p>
    <w:p w:rsidR="00504A7B" w:rsidRPr="00504A7B" w:rsidRDefault="00504A7B" w:rsidP="00504A7B">
      <w:pPr>
        <w:tabs>
          <w:tab w:val="left" w:pos="1440"/>
        </w:tabs>
        <w:spacing w:line="276" w:lineRule="auto"/>
        <w:ind w:hanging="3"/>
        <w:rPr>
          <w:rFonts w:ascii="Times New Roman" w:eastAsia="Times New Roman" w:hAnsi="Times New Roman" w:cs="Times New Roman"/>
          <w:b/>
          <w:sz w:val="28"/>
          <w:szCs w:val="28"/>
          <w:lang w:val="nl-NL"/>
        </w:rPr>
      </w:pPr>
      <w:r w:rsidRPr="00504A7B">
        <w:rPr>
          <w:rFonts w:ascii="Times New Roman" w:eastAsia="Times New Roman" w:hAnsi="Times New Roman" w:cs="Times New Roman"/>
          <w:b/>
          <w:sz w:val="28"/>
          <w:szCs w:val="28"/>
          <w:lang w:val="nl-NL"/>
        </w:rPr>
        <w:t>1.Tập theo lời bài hát “Ồ sao bé không lắc”</w:t>
      </w:r>
    </w:p>
    <w:p w:rsidR="00504A7B" w:rsidRPr="00504A7B" w:rsidRDefault="00504A7B" w:rsidP="00504A7B">
      <w:pPr>
        <w:spacing w:line="276" w:lineRule="auto"/>
        <w:ind w:hanging="3"/>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Cô tập cho trẻ tập theo: </w:t>
      </w:r>
    </w:p>
    <w:p w:rsidR="00504A7B" w:rsidRPr="00504A7B" w:rsidRDefault="00504A7B" w:rsidP="00504A7B">
      <w:pPr>
        <w:spacing w:line="276" w:lineRule="auto"/>
        <w:ind w:hanging="3"/>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Cách tiến hành.</w: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Hô hấp: Thổi bóng</w: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p>
    <w:p w:rsidR="00504A7B" w:rsidRPr="00504A7B" w:rsidRDefault="00504A7B" w:rsidP="00504A7B">
      <w:pPr>
        <w:spacing w:line="276" w:lineRule="auto"/>
        <w:ind w:right="6" w:hanging="3"/>
        <w:jc w:val="both"/>
        <w:rPr>
          <w:rFonts w:ascii="Times New Roman" w:eastAsia="Times New Roman" w:hAnsi="Times New Roman" w:cs="Times New Roman"/>
          <w:sz w:val="28"/>
          <w:szCs w:val="28"/>
          <w:vertAlign w:val="superscript"/>
          <w:lang w:val="nl-NL"/>
        </w:rPr>
      </w:pPr>
      <w:r w:rsidRPr="00504A7B">
        <w:rPr>
          <w:rFonts w:ascii="Times New Roman" w:eastAsia="Times New Roman" w:hAnsi="Times New Roman" w:cs="Times New Roman"/>
          <w:sz w:val="28"/>
          <w:szCs w:val="28"/>
          <w:lang w:val="nl-NL"/>
        </w:rPr>
        <w:t>+ Tay: Đưa tay ra nào – nắm lấy cái tai (lắc lư cái đầu)</w:t>
      </w:r>
      <w:r w:rsidRPr="00504A7B">
        <w:rPr>
          <w:rFonts w:ascii="Times New Roman" w:eastAsia="Times New Roman" w:hAnsi="Times New Roman" w:cs="Times New Roman"/>
          <w:sz w:val="28"/>
          <w:szCs w:val="28"/>
          <w:vertAlign w:val="superscript"/>
          <w:lang w:val="nl-NL"/>
        </w:rPr>
        <w:t>2</w:t>
      </w:r>
    </w:p>
    <w:p w:rsidR="00504A7B" w:rsidRPr="00504A7B" w:rsidRDefault="00504A7B" w:rsidP="00504A7B">
      <w:pPr>
        <w:tabs>
          <w:tab w:val="left" w:pos="4680"/>
        </w:tabs>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w: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66432" behindDoc="0" locked="0" layoutInCell="1" hidden="0" allowOverlap="1" wp14:anchorId="483C51BF" wp14:editId="4D18E1CE">
                <wp:simplePos x="0" y="0"/>
                <wp:positionH relativeFrom="column">
                  <wp:posOffset>3644900</wp:posOffset>
                </wp:positionH>
                <wp:positionV relativeFrom="paragraph">
                  <wp:posOffset>152400</wp:posOffset>
                </wp:positionV>
                <wp:extent cx="123825" cy="123825"/>
                <wp:effectExtent l="0" t="0" r="0" b="0"/>
                <wp:wrapNone/>
                <wp:docPr id="136" name="Oval 136"/>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483C51BF" id="Oval 136" o:spid="_x0000_s1026" style="position:absolute;left:0;text-align:left;margin-left:287pt;margin-top:12pt;width:9.75pt;height:9.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hidden="0" allowOverlap="1" wp14:anchorId="4E9B785F" wp14:editId="3D65BADD">
                <wp:simplePos x="0" y="0"/>
                <wp:positionH relativeFrom="column">
                  <wp:posOffset>2413000</wp:posOffset>
                </wp:positionH>
                <wp:positionV relativeFrom="paragraph">
                  <wp:posOffset>177800</wp:posOffset>
                </wp:positionV>
                <wp:extent cx="123825" cy="123825"/>
                <wp:effectExtent l="0" t="0" r="0" b="0"/>
                <wp:wrapNone/>
                <wp:docPr id="140" name="Oval 140"/>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4E9B785F" id="Oval 140" o:spid="_x0000_s1027" style="position:absolute;left:0;text-align:left;margin-left:190pt;margin-top:14pt;width:9.75pt;height:9.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68480" behindDoc="0" locked="0" layoutInCell="1" hidden="0" allowOverlap="1" wp14:anchorId="02BE8EC6" wp14:editId="6377F747">
                <wp:simplePos x="0" y="0"/>
                <wp:positionH relativeFrom="column">
                  <wp:posOffset>1244600</wp:posOffset>
                </wp:positionH>
                <wp:positionV relativeFrom="paragraph">
                  <wp:posOffset>152400</wp:posOffset>
                </wp:positionV>
                <wp:extent cx="123825" cy="123825"/>
                <wp:effectExtent l="0" t="0" r="0" b="0"/>
                <wp:wrapNone/>
                <wp:docPr id="144" name="Oval 144"/>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02BE8EC6" id="Oval 144" o:spid="_x0000_s1028" style="position:absolute;left:0;text-align:left;margin-left:98pt;margin-top:12pt;width:9.75pt;height:9.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hidden="0" allowOverlap="1" wp14:anchorId="0C56453A" wp14:editId="64AA71CC">
                <wp:simplePos x="0" y="0"/>
                <wp:positionH relativeFrom="column">
                  <wp:posOffset>3644900</wp:posOffset>
                </wp:positionH>
                <wp:positionV relativeFrom="paragraph">
                  <wp:posOffset>63500</wp:posOffset>
                </wp:positionV>
                <wp:extent cx="209550" cy="38100"/>
                <wp:effectExtent l="0" t="0" r="0" b="0"/>
                <wp:wrapNone/>
                <wp:docPr id="147" name="Straight Arrow Connector 147"/>
                <wp:cNvGraphicFramePr/>
                <a:graphic xmlns:a="http://schemas.openxmlformats.org/drawingml/2006/main">
                  <a:graphicData uri="http://schemas.microsoft.com/office/word/2010/wordprocessingShape">
                    <wps:wsp>
                      <wps:cNvCnPr/>
                      <wps:spPr>
                        <a:xfrm>
                          <a:off x="5245988" y="3765713"/>
                          <a:ext cx="200025" cy="2857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6AA4C946" id="_x0000_t32" coordsize="21600,21600" o:spt="32" o:oned="t" path="m,l21600,21600e" filled="f">
                <v:path arrowok="t" fillok="f" o:connecttype="none"/>
                <o:lock v:ext="edit" shapetype="t"/>
              </v:shapetype>
              <v:shape id="Straight Arrow Connector 147" o:spid="_x0000_s1026" type="#_x0000_t32" style="position:absolute;margin-left:287pt;margin-top:5pt;width:16.5pt;height:3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0528" behindDoc="0" locked="0" layoutInCell="1" hidden="0" allowOverlap="1" wp14:anchorId="79DC93FF" wp14:editId="1E268544">
                <wp:simplePos x="0" y="0"/>
                <wp:positionH relativeFrom="column">
                  <wp:posOffset>3644900</wp:posOffset>
                </wp:positionH>
                <wp:positionV relativeFrom="paragraph">
                  <wp:posOffset>63500</wp:posOffset>
                </wp:positionV>
                <wp:extent cx="190500" cy="438150"/>
                <wp:effectExtent l="0" t="0" r="0" b="0"/>
                <wp:wrapNone/>
                <wp:docPr id="152" name="Straight Arrow Connector 152"/>
                <wp:cNvGraphicFramePr/>
                <a:graphic xmlns:a="http://schemas.openxmlformats.org/drawingml/2006/main">
                  <a:graphicData uri="http://schemas.microsoft.com/office/word/2010/wordprocessingShape">
                    <wps:wsp>
                      <wps:cNvCnPr/>
                      <wps:spPr>
                        <a:xfrm>
                          <a:off x="5255513" y="3565688"/>
                          <a:ext cx="180975" cy="42862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78AC6E4" id="Straight Arrow Connector 152" o:spid="_x0000_s1026" type="#_x0000_t32" style="position:absolute;margin-left:287pt;margin-top:5pt;width:15pt;height:3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1552" behindDoc="0" locked="0" layoutInCell="1" hidden="0" allowOverlap="1" wp14:anchorId="46D33D45" wp14:editId="30E2696B">
                <wp:simplePos x="0" y="0"/>
                <wp:positionH relativeFrom="column">
                  <wp:posOffset>3644900</wp:posOffset>
                </wp:positionH>
                <wp:positionV relativeFrom="paragraph">
                  <wp:posOffset>63500</wp:posOffset>
                </wp:positionV>
                <wp:extent cx="123825" cy="466725"/>
                <wp:effectExtent l="0" t="0" r="0" b="0"/>
                <wp:wrapNone/>
                <wp:docPr id="156" name="Straight Arrow Connector 156"/>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40D6838" id="Straight Arrow Connector 156" o:spid="_x0000_s1026" type="#_x0000_t32" style="position:absolute;margin-left:287pt;margin-top:5pt;width:9.75pt;height:36.75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2576" behindDoc="0" locked="0" layoutInCell="1" hidden="0" allowOverlap="1" wp14:anchorId="78F2F02E" wp14:editId="1AF50B66">
                <wp:simplePos x="0" y="0"/>
                <wp:positionH relativeFrom="column">
                  <wp:posOffset>3657600</wp:posOffset>
                </wp:positionH>
                <wp:positionV relativeFrom="paragraph">
                  <wp:posOffset>63500</wp:posOffset>
                </wp:positionV>
                <wp:extent cx="635" cy="12700"/>
                <wp:effectExtent l="0" t="0" r="0" b="0"/>
                <wp:wrapNone/>
                <wp:docPr id="160" name="Straight Arrow Connector 160"/>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DF532DB" id="Straight Arrow Connector 160" o:spid="_x0000_s1026" type="#_x0000_t32" style="position:absolute;margin-left:4in;margin-top:5pt;width:.05pt;height:1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3600" behindDoc="0" locked="0" layoutInCell="1" hidden="0" allowOverlap="1" wp14:anchorId="45C3171B" wp14:editId="685A327C">
                <wp:simplePos x="0" y="0"/>
                <wp:positionH relativeFrom="column">
                  <wp:posOffset>2501900</wp:posOffset>
                </wp:positionH>
                <wp:positionV relativeFrom="paragraph">
                  <wp:posOffset>63500</wp:posOffset>
                </wp:positionV>
                <wp:extent cx="123825" cy="226060"/>
                <wp:effectExtent l="0" t="0" r="0" b="0"/>
                <wp:wrapNone/>
                <wp:docPr id="164" name="Curved Connector 164"/>
                <wp:cNvGraphicFramePr/>
                <a:graphic xmlns:a="http://schemas.openxmlformats.org/drawingml/2006/main">
                  <a:graphicData uri="http://schemas.microsoft.com/office/word/2010/wordprocessingShape">
                    <wps:wsp>
                      <wps:cNvCnPr/>
                      <wps:spPr>
                        <a:xfrm>
                          <a:off x="5288850" y="3671733"/>
                          <a:ext cx="114300" cy="216535"/>
                        </a:xfrm>
                        <a:prstGeom prst="curvedConnector2">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2EDCF444" id="_x0000_t37" coordsize="21600,21600" o:spt="37" o:oned="t" path="m,c10800,,21600,10800,21600,21600e" filled="f">
                <v:path arrowok="t" fillok="f" o:connecttype="none"/>
                <o:lock v:ext="edit" shapetype="t"/>
              </v:shapetype>
              <v:shape id="Curved Connector 164" o:spid="_x0000_s1026" type="#_x0000_t37" style="position:absolute;margin-left:197pt;margin-top:5pt;width:9.75pt;height:17.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" filled="t">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4624" behindDoc="0" locked="0" layoutInCell="1" hidden="0" allowOverlap="1" wp14:anchorId="674FAA6B" wp14:editId="7649AFDF">
                <wp:simplePos x="0" y="0"/>
                <wp:positionH relativeFrom="column">
                  <wp:posOffset>2387600</wp:posOffset>
                </wp:positionH>
                <wp:positionV relativeFrom="paragraph">
                  <wp:posOffset>63500</wp:posOffset>
                </wp:positionV>
                <wp:extent cx="468630" cy="169545"/>
                <wp:effectExtent l="0" t="0" r="0" b="0"/>
                <wp:wrapNone/>
                <wp:docPr id="168" name="Curved Connector 168"/>
                <wp:cNvGraphicFramePr/>
                <a:graphic xmlns:a="http://schemas.openxmlformats.org/drawingml/2006/main">
                  <a:graphicData uri="http://schemas.microsoft.com/office/word/2010/wordprocessingShape">
                    <wps:wsp>
                      <wps:cNvCnPr/>
                      <wps:spPr>
                        <a:xfrm flipH="1">
                          <a:off x="5116448" y="3699990"/>
                          <a:ext cx="459105" cy="160020"/>
                        </a:xfrm>
                        <a:prstGeom prst="curvedConnector2">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76E34D7" id="Curved Connector 168" o:spid="_x0000_s1026" type="#_x0000_t37" style="position:absolute;margin-left:188pt;margin-top:5pt;width:36.9pt;height:13.35pt;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" filled="t">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5648" behindDoc="0" locked="0" layoutInCell="1" hidden="0" allowOverlap="1" wp14:anchorId="03ECF886" wp14:editId="3506DF8F">
                <wp:simplePos x="0" y="0"/>
                <wp:positionH relativeFrom="column">
                  <wp:posOffset>1244600</wp:posOffset>
                </wp:positionH>
                <wp:positionV relativeFrom="paragraph">
                  <wp:posOffset>63500</wp:posOffset>
                </wp:positionV>
                <wp:extent cx="123825" cy="466725"/>
                <wp:effectExtent l="0" t="0" r="0" b="0"/>
                <wp:wrapNone/>
                <wp:docPr id="598" name="Straight Arrow Connector 598"/>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9DE3A3D" id="Straight Arrow Connector 598" o:spid="_x0000_s1026" type="#_x0000_t32" style="position:absolute;margin-left:98pt;margin-top:5pt;width:9.75pt;height:36.7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6672" behindDoc="0" locked="0" layoutInCell="1" hidden="0" allowOverlap="1" wp14:anchorId="63BB313C" wp14:editId="1F5CC528">
                <wp:simplePos x="0" y="0"/>
                <wp:positionH relativeFrom="column">
                  <wp:posOffset>1130300</wp:posOffset>
                </wp:positionH>
                <wp:positionV relativeFrom="paragraph">
                  <wp:posOffset>63500</wp:posOffset>
                </wp:positionV>
                <wp:extent cx="238125" cy="466725"/>
                <wp:effectExtent l="0" t="0" r="0" b="0"/>
                <wp:wrapNone/>
                <wp:docPr id="599" name="Straight Arrow Connector 599"/>
                <wp:cNvGraphicFramePr/>
                <a:graphic xmlns:a="http://schemas.openxmlformats.org/drawingml/2006/main">
                  <a:graphicData uri="http://schemas.microsoft.com/office/word/2010/wordprocessingShape">
                    <wps:wsp>
                      <wps:cNvCnPr/>
                      <wps:spPr>
                        <a:xfrm flipH="1">
                          <a:off x="5231700" y="3551400"/>
                          <a:ext cx="2286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65669A0" id="Straight Arrow Connector 599" o:spid="_x0000_s1026" type="#_x0000_t32" style="position:absolute;margin-left:89pt;margin-top:5pt;width:18.75pt;height:36.7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7696" behindDoc="0" locked="0" layoutInCell="1" hidden="0" allowOverlap="1" wp14:anchorId="45045AC2" wp14:editId="531AAC67">
                <wp:simplePos x="0" y="0"/>
                <wp:positionH relativeFrom="column">
                  <wp:posOffset>2413000</wp:posOffset>
                </wp:positionH>
                <wp:positionV relativeFrom="paragraph">
                  <wp:posOffset>88900</wp:posOffset>
                </wp:positionV>
                <wp:extent cx="123825" cy="466725"/>
                <wp:effectExtent l="0" t="0" r="0" b="0"/>
                <wp:wrapNone/>
                <wp:docPr id="600" name="Straight Arrow Connector 600"/>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EAF48D1" id="Straight Arrow Connector 600" o:spid="_x0000_s1026" type="#_x0000_t32" style="position:absolute;margin-left:190pt;margin-top:7pt;width:9.75pt;height:36.7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8720" behindDoc="0" locked="0" layoutInCell="1" hidden="0" allowOverlap="1" wp14:anchorId="4154C2C9" wp14:editId="6BC16AEA">
                <wp:simplePos x="0" y="0"/>
                <wp:positionH relativeFrom="column">
                  <wp:posOffset>2425700</wp:posOffset>
                </wp:positionH>
                <wp:positionV relativeFrom="paragraph">
                  <wp:posOffset>88900</wp:posOffset>
                </wp:positionV>
                <wp:extent cx="0" cy="12700"/>
                <wp:effectExtent l="0" t="0" r="0" b="0"/>
                <wp:wrapNone/>
                <wp:docPr id="601" name="Straight Arrow Connector 601"/>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1BE131A" id="Straight Arrow Connector 601" o:spid="_x0000_s1026" type="#_x0000_t32" style="position:absolute;margin-left:191pt;margin-top:7pt;width:0;height:1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79744" behindDoc="0" locked="0" layoutInCell="1" hidden="0" allowOverlap="1" wp14:anchorId="762F814D" wp14:editId="17804F33">
                <wp:simplePos x="0" y="0"/>
                <wp:positionH relativeFrom="column">
                  <wp:posOffset>2413000</wp:posOffset>
                </wp:positionH>
                <wp:positionV relativeFrom="paragraph">
                  <wp:posOffset>88900</wp:posOffset>
                </wp:positionV>
                <wp:extent cx="123825" cy="466725"/>
                <wp:effectExtent l="0" t="0" r="0" b="0"/>
                <wp:wrapNone/>
                <wp:docPr id="602" name="Straight Arrow Connector 602"/>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CBAC2A4" id="Straight Arrow Connector 602" o:spid="_x0000_s1026" type="#_x0000_t32" style="position:absolute;margin-left:190pt;margin-top:7pt;width:9.75pt;height:36.75pt;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0768" behindDoc="0" locked="0" layoutInCell="1" hidden="0" allowOverlap="1" wp14:anchorId="306B247B" wp14:editId="19634B11">
                <wp:simplePos x="0" y="0"/>
                <wp:positionH relativeFrom="column">
                  <wp:posOffset>1244600</wp:posOffset>
                </wp:positionH>
                <wp:positionV relativeFrom="paragraph">
                  <wp:posOffset>63500</wp:posOffset>
                </wp:positionV>
                <wp:extent cx="0" cy="228600"/>
                <wp:effectExtent l="0" t="0" r="0" b="0"/>
                <wp:wrapNone/>
                <wp:docPr id="603" name="Straight Arrow Connector 603"/>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A7B5079" id="Straight Arrow Connector 603" o:spid="_x0000_s1026" type="#_x0000_t32" style="position:absolute;margin-left:98pt;margin-top:5pt;width:0;height:18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1792" behindDoc="0" locked="0" layoutInCell="1" hidden="0" allowOverlap="1" wp14:anchorId="1143907D" wp14:editId="680ABF8F">
                <wp:simplePos x="0" y="0"/>
                <wp:positionH relativeFrom="column">
                  <wp:posOffset>1358900</wp:posOffset>
                </wp:positionH>
                <wp:positionV relativeFrom="paragraph">
                  <wp:posOffset>63500</wp:posOffset>
                </wp:positionV>
                <wp:extent cx="0" cy="228600"/>
                <wp:effectExtent l="0" t="0" r="0" b="0"/>
                <wp:wrapNone/>
                <wp:docPr id="604" name="Straight Arrow Connector 604"/>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2C6F7AF" id="Straight Arrow Connector 604" o:spid="_x0000_s1026" type="#_x0000_t32" style="position:absolute;margin-left:107pt;margin-top:5pt;width:0;height:18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2816" behindDoc="0" locked="0" layoutInCell="1" hidden="0" allowOverlap="1" wp14:anchorId="7F63BAF8" wp14:editId="3008BD1F">
                <wp:simplePos x="0" y="0"/>
                <wp:positionH relativeFrom="column">
                  <wp:posOffset>1257300</wp:posOffset>
                </wp:positionH>
                <wp:positionV relativeFrom="paragraph">
                  <wp:posOffset>63500</wp:posOffset>
                </wp:positionV>
                <wp:extent cx="0" cy="12700"/>
                <wp:effectExtent l="0" t="0" r="0" b="0"/>
                <wp:wrapNone/>
                <wp:docPr id="605" name="Straight Arrow Connector 605"/>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DC45817" id="Straight Arrow Connector 605" o:spid="_x0000_s1026" type="#_x0000_t32" style="position:absolute;margin-left:99pt;margin-top:5pt;width:0;height:1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">
                <v:stroke joinstyle="miter"/>
              </v:shape>
            </w:pict>
          </mc:Fallback>
        </mc:AlternateConten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w: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w: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Bụng: Đưa tay ra nào – nắm lấy cái hông (lắc lư cái mình) </w: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w: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3840" behindDoc="0" locked="0" layoutInCell="1" hidden="0" allowOverlap="1" wp14:anchorId="5A4C2002" wp14:editId="3574CD16">
                <wp:simplePos x="0" y="0"/>
                <wp:positionH relativeFrom="column">
                  <wp:posOffset>3644900</wp:posOffset>
                </wp:positionH>
                <wp:positionV relativeFrom="paragraph">
                  <wp:posOffset>177800</wp:posOffset>
                </wp:positionV>
                <wp:extent cx="0" cy="228600"/>
                <wp:effectExtent l="0" t="0" r="0" b="0"/>
                <wp:wrapNone/>
                <wp:docPr id="606" name="Straight Arrow Connector 606"/>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9C0E1D0" id="Straight Arrow Connector 606" o:spid="_x0000_s1026" type="#_x0000_t32" style="position:absolute;margin-left:287pt;margin-top:14pt;width:0;height:18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4864" behindDoc="0" locked="0" layoutInCell="1" hidden="0" allowOverlap="1" wp14:anchorId="5CEC8F18" wp14:editId="7A3A7E35">
                <wp:simplePos x="0" y="0"/>
                <wp:positionH relativeFrom="column">
                  <wp:posOffset>1130300</wp:posOffset>
                </wp:positionH>
                <wp:positionV relativeFrom="paragraph">
                  <wp:posOffset>177800</wp:posOffset>
                </wp:positionV>
                <wp:extent cx="123825" cy="123825"/>
                <wp:effectExtent l="0" t="0" r="0" b="0"/>
                <wp:wrapNone/>
                <wp:docPr id="607" name="Oval 607"/>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5CEC8F18" id="Oval 607" o:spid="_x0000_s1029" style="position:absolute;left:0;text-align:left;margin-left:89pt;margin-top:14pt;width:9.75pt;height:9.7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5888" behindDoc="0" locked="0" layoutInCell="1" hidden="0" allowOverlap="1" wp14:anchorId="3108A613" wp14:editId="33D7F341">
                <wp:simplePos x="0" y="0"/>
                <wp:positionH relativeFrom="column">
                  <wp:posOffset>3530600</wp:posOffset>
                </wp:positionH>
                <wp:positionV relativeFrom="paragraph">
                  <wp:posOffset>177800</wp:posOffset>
                </wp:positionV>
                <wp:extent cx="238125" cy="123825"/>
                <wp:effectExtent l="0" t="0" r="0" b="0"/>
                <wp:wrapNone/>
                <wp:docPr id="608" name="Straight Arrow Connector 608"/>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E8FDC0D" id="Straight Arrow Connector 608" o:spid="_x0000_s1026" type="#_x0000_t32" style="position:absolute;margin-left:278pt;margin-top:14pt;width:18.75pt;height:9.7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6912" behindDoc="0" locked="0" layoutInCell="1" hidden="0" allowOverlap="1" wp14:anchorId="7E9BE1F8" wp14:editId="3D38F3BC">
                <wp:simplePos x="0" y="0"/>
                <wp:positionH relativeFrom="column">
                  <wp:posOffset>3530600</wp:posOffset>
                </wp:positionH>
                <wp:positionV relativeFrom="paragraph">
                  <wp:posOffset>63500</wp:posOffset>
                </wp:positionV>
                <wp:extent cx="123825" cy="123190"/>
                <wp:effectExtent l="0" t="0" r="0" b="0"/>
                <wp:wrapNone/>
                <wp:docPr id="609" name="Oval 609"/>
                <wp:cNvGraphicFramePr/>
                <a:graphic xmlns:a="http://schemas.openxmlformats.org/drawingml/2006/main">
                  <a:graphicData uri="http://schemas.microsoft.com/office/word/2010/wordprocessingShape">
                    <wps:wsp>
                      <wps:cNvSpPr/>
                      <wps:spPr>
                        <a:xfrm>
                          <a:off x="5288850" y="3723168"/>
                          <a:ext cx="114300" cy="113665"/>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7E9BE1F8" id="Oval 609" o:spid="_x0000_s1030" style="position:absolute;left:0;text-align:left;margin-left:278pt;margin-top:5pt;width:9.75pt;height:9.7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7936" behindDoc="0" locked="0" layoutInCell="1" hidden="0" allowOverlap="1" wp14:anchorId="4CEB4AE3" wp14:editId="79A4CD43">
                <wp:simplePos x="0" y="0"/>
                <wp:positionH relativeFrom="column">
                  <wp:posOffset>3530600</wp:posOffset>
                </wp:positionH>
                <wp:positionV relativeFrom="paragraph">
                  <wp:posOffset>177800</wp:posOffset>
                </wp:positionV>
                <wp:extent cx="95885" cy="466725"/>
                <wp:effectExtent l="0" t="0" r="0" b="0"/>
                <wp:wrapNone/>
                <wp:docPr id="610" name="Straight Arrow Connector 610"/>
                <wp:cNvGraphicFramePr/>
                <a:graphic xmlns:a="http://schemas.openxmlformats.org/drawingml/2006/main">
                  <a:graphicData uri="http://schemas.microsoft.com/office/word/2010/wordprocessingShape">
                    <wps:wsp>
                      <wps:cNvCnPr/>
                      <wps:spPr>
                        <a:xfrm flipH="1">
                          <a:off x="5302820" y="3551400"/>
                          <a:ext cx="8636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CE1B611" id="Straight Arrow Connector 610" o:spid="_x0000_s1026" type="#_x0000_t32" style="position:absolute;margin-left:278pt;margin-top:14pt;width:7.55pt;height:36.75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8960" behindDoc="0" locked="0" layoutInCell="1" hidden="0" allowOverlap="1" wp14:anchorId="42638BA2" wp14:editId="7FF0AF46">
                <wp:simplePos x="0" y="0"/>
                <wp:positionH relativeFrom="column">
                  <wp:posOffset>3530600</wp:posOffset>
                </wp:positionH>
                <wp:positionV relativeFrom="paragraph">
                  <wp:posOffset>177800</wp:posOffset>
                </wp:positionV>
                <wp:extent cx="191135" cy="438150"/>
                <wp:effectExtent l="0" t="0" r="0" b="0"/>
                <wp:wrapNone/>
                <wp:docPr id="611" name="Straight Arrow Connector 611"/>
                <wp:cNvGraphicFramePr/>
                <a:graphic xmlns:a="http://schemas.openxmlformats.org/drawingml/2006/main">
                  <a:graphicData uri="http://schemas.microsoft.com/office/word/2010/wordprocessingShape">
                    <wps:wsp>
                      <wps:cNvCnPr/>
                      <wps:spPr>
                        <a:xfrm>
                          <a:off x="5255195" y="3565688"/>
                          <a:ext cx="181610" cy="42862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01D3A08" id="Straight Arrow Connector 611" o:spid="_x0000_s1026" type="#_x0000_t32" style="position:absolute;margin-left:278pt;margin-top:14pt;width:15.05pt;height:34.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89984" behindDoc="0" locked="0" layoutInCell="1" hidden="0" allowOverlap="1" wp14:anchorId="4F810012" wp14:editId="22ECA542">
                <wp:simplePos x="0" y="0"/>
                <wp:positionH relativeFrom="column">
                  <wp:posOffset>3543300</wp:posOffset>
                </wp:positionH>
                <wp:positionV relativeFrom="paragraph">
                  <wp:posOffset>177800</wp:posOffset>
                </wp:positionV>
                <wp:extent cx="1270" cy="12700"/>
                <wp:effectExtent l="0" t="0" r="0" b="0"/>
                <wp:wrapNone/>
                <wp:docPr id="612" name="Straight Arrow Connector 612"/>
                <wp:cNvGraphicFramePr/>
                <a:graphic xmlns:a="http://schemas.openxmlformats.org/drawingml/2006/main">
                  <a:graphicData uri="http://schemas.microsoft.com/office/word/2010/wordprocessingShape">
                    <wps:wsp>
                      <wps:cNvCnPr/>
                      <wps:spPr>
                        <a:xfrm>
                          <a:off x="5288850" y="3779365"/>
                          <a:ext cx="114300" cy="127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B4068E0" id="Straight Arrow Connector 612" o:spid="_x0000_s1026" type="#_x0000_t32" style="position:absolute;margin-left:279pt;margin-top:14pt;width:.1pt;height:1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1008" behindDoc="0" locked="0" layoutInCell="1" hidden="0" allowOverlap="1" wp14:anchorId="6B8C8BF9" wp14:editId="09E2B5BD">
                <wp:simplePos x="0" y="0"/>
                <wp:positionH relativeFrom="column">
                  <wp:posOffset>2159000</wp:posOffset>
                </wp:positionH>
                <wp:positionV relativeFrom="paragraph">
                  <wp:posOffset>292100</wp:posOffset>
                </wp:positionV>
                <wp:extent cx="123825" cy="238760"/>
                <wp:effectExtent l="0" t="0" r="0" b="0"/>
                <wp:wrapNone/>
                <wp:docPr id="613" name="Left Bracket 613"/>
                <wp:cNvGraphicFramePr/>
                <a:graphic xmlns:a="http://schemas.openxmlformats.org/drawingml/2006/main">
                  <a:graphicData uri="http://schemas.microsoft.com/office/word/2010/wordprocessingShape">
                    <wps:wsp>
                      <wps:cNvSpPr/>
                      <wps:spPr>
                        <a:xfrm>
                          <a:off x="5288850" y="3665383"/>
                          <a:ext cx="114300" cy="229235"/>
                        </a:xfrm>
                        <a:prstGeom prst="lef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shapetype w14:anchorId="6B8C8BF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613" o:spid="_x0000_s1031" type="#_x0000_t85" style="position:absolute;left:0;text-align:left;margin-left:170pt;margin-top:23pt;width:9.75pt;height:18.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" adj="897" filled="t">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2032" behindDoc="0" locked="0" layoutInCell="1" hidden="0" allowOverlap="1" wp14:anchorId="5962C4E3" wp14:editId="3D281F44">
                <wp:simplePos x="0" y="0"/>
                <wp:positionH relativeFrom="column">
                  <wp:posOffset>2387600</wp:posOffset>
                </wp:positionH>
                <wp:positionV relativeFrom="paragraph">
                  <wp:posOffset>292100</wp:posOffset>
                </wp:positionV>
                <wp:extent cx="123825" cy="238125"/>
                <wp:effectExtent l="0" t="0" r="0" b="0"/>
                <wp:wrapNone/>
                <wp:docPr id="614" name="Right Bracket 614"/>
                <wp:cNvGraphicFramePr/>
                <a:graphic xmlns:a="http://schemas.openxmlformats.org/drawingml/2006/main">
                  <a:graphicData uri="http://schemas.microsoft.com/office/word/2010/wordprocessingShape">
                    <wps:wsp>
                      <wps:cNvSpPr/>
                      <wps:spPr>
                        <a:xfrm>
                          <a:off x="5288850" y="3665700"/>
                          <a:ext cx="114300" cy="228600"/>
                        </a:xfrm>
                        <a:prstGeom prst="rightBracket">
                          <a:avLst>
                            <a:gd name="adj" fmla="val 8333"/>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shapetype w14:anchorId="5962C4E3"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614" o:spid="_x0000_s1032" type="#_x0000_t86" style="position:absolute;left:0;text-align:left;margin-left:188pt;margin-top:23pt;width:9.75pt;height:18.7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" adj="900" filled="t">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3056" behindDoc="0" locked="0" layoutInCell="1" hidden="0" allowOverlap="1" wp14:anchorId="474455A2" wp14:editId="23961134">
                <wp:simplePos x="0" y="0"/>
                <wp:positionH relativeFrom="column">
                  <wp:posOffset>2273300</wp:posOffset>
                </wp:positionH>
                <wp:positionV relativeFrom="paragraph">
                  <wp:posOffset>292100</wp:posOffset>
                </wp:positionV>
                <wp:extent cx="123825" cy="466725"/>
                <wp:effectExtent l="0" t="0" r="0" b="0"/>
                <wp:wrapNone/>
                <wp:docPr id="615" name="Straight Arrow Connector 615"/>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EFA129E" id="Straight Arrow Connector 615" o:spid="_x0000_s1026" type="#_x0000_t32" style="position:absolute;margin-left:179pt;margin-top:23pt;width:9.75pt;height:36.75pt;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4080" behindDoc="0" locked="0" layoutInCell="1" hidden="0" allowOverlap="1" wp14:anchorId="4F1EBA34" wp14:editId="68DA2D36">
                <wp:simplePos x="0" y="0"/>
                <wp:positionH relativeFrom="column">
                  <wp:posOffset>2273300</wp:posOffset>
                </wp:positionH>
                <wp:positionV relativeFrom="paragraph">
                  <wp:posOffset>292100</wp:posOffset>
                </wp:positionV>
                <wp:extent cx="123825" cy="466090"/>
                <wp:effectExtent l="0" t="0" r="0" b="0"/>
                <wp:wrapNone/>
                <wp:docPr id="616" name="Straight Arrow Connector 616"/>
                <wp:cNvGraphicFramePr/>
                <a:graphic xmlns:a="http://schemas.openxmlformats.org/drawingml/2006/main">
                  <a:graphicData uri="http://schemas.microsoft.com/office/word/2010/wordprocessingShape">
                    <wps:wsp>
                      <wps:cNvCnPr/>
                      <wps:spPr>
                        <a:xfrm>
                          <a:off x="5288850" y="3551718"/>
                          <a:ext cx="114300" cy="45656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F580CD0" id="Straight Arrow Connector 616" o:spid="_x0000_s1026" type="#_x0000_t32" style="position:absolute;margin-left:179pt;margin-top:23pt;width:9.75pt;height:36.7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5104" behindDoc="0" locked="0" layoutInCell="1" hidden="0" allowOverlap="1" wp14:anchorId="15056608" wp14:editId="0B280C96">
                <wp:simplePos x="0" y="0"/>
                <wp:positionH relativeFrom="column">
                  <wp:posOffset>2273300</wp:posOffset>
                </wp:positionH>
                <wp:positionV relativeFrom="paragraph">
                  <wp:posOffset>177800</wp:posOffset>
                </wp:positionV>
                <wp:extent cx="123825" cy="123825"/>
                <wp:effectExtent l="0" t="0" r="0" b="0"/>
                <wp:wrapNone/>
                <wp:docPr id="617" name="Oval 617"/>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15056608" id="Oval 617" o:spid="_x0000_s1033" style="position:absolute;left:0;text-align:left;margin-left:179pt;margin-top:14pt;width:9.75pt;height:9.7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6128" behindDoc="0" locked="0" layoutInCell="1" hidden="0" allowOverlap="1" wp14:anchorId="1A779B81" wp14:editId="79956280">
                <wp:simplePos x="0" y="0"/>
                <wp:positionH relativeFrom="column">
                  <wp:posOffset>2286000</wp:posOffset>
                </wp:positionH>
                <wp:positionV relativeFrom="paragraph">
                  <wp:posOffset>292100</wp:posOffset>
                </wp:positionV>
                <wp:extent cx="0" cy="12700"/>
                <wp:effectExtent l="0" t="0" r="0" b="0"/>
                <wp:wrapNone/>
                <wp:docPr id="618" name="Straight Arrow Connector 618"/>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E6A519B" id="Straight Arrow Connector 618" o:spid="_x0000_s1026" type="#_x0000_t32" style="position:absolute;margin-left:180pt;margin-top:23pt;width:0;height:1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7152" behindDoc="0" locked="0" layoutInCell="1" hidden="0" allowOverlap="1" wp14:anchorId="72F0C301" wp14:editId="1975FCF8">
                <wp:simplePos x="0" y="0"/>
                <wp:positionH relativeFrom="column">
                  <wp:posOffset>1130300</wp:posOffset>
                </wp:positionH>
                <wp:positionV relativeFrom="paragraph">
                  <wp:posOffset>177800</wp:posOffset>
                </wp:positionV>
                <wp:extent cx="0" cy="90170"/>
                <wp:effectExtent l="0" t="0" r="0" b="0"/>
                <wp:wrapNone/>
                <wp:docPr id="619" name="Straight Arrow Connector 619"/>
                <wp:cNvGraphicFramePr/>
                <a:graphic xmlns:a="http://schemas.openxmlformats.org/drawingml/2006/main">
                  <a:graphicData uri="http://schemas.microsoft.com/office/word/2010/wordprocessingShape">
                    <wps:wsp>
                      <wps:cNvCnPr/>
                      <wps:spPr>
                        <a:xfrm>
                          <a:off x="5346000" y="3734915"/>
                          <a:ext cx="0" cy="9017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2A8725E" id="Straight Arrow Connector 619" o:spid="_x0000_s1026" type="#_x0000_t32" style="position:absolute;margin-left:89pt;margin-top:14pt;width:0;height:7.1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">
                <v:stroke joinstyle="miter"/>
              </v:shape>
            </w:pict>
          </mc:Fallback>
        </mc:AlternateConten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8176" behindDoc="0" locked="0" layoutInCell="1" hidden="0" allowOverlap="1" wp14:anchorId="5E767675" wp14:editId="01AB4179">
                <wp:simplePos x="0" y="0"/>
                <wp:positionH relativeFrom="column">
                  <wp:posOffset>1244600</wp:posOffset>
                </wp:positionH>
                <wp:positionV relativeFrom="paragraph">
                  <wp:posOffset>88900</wp:posOffset>
                </wp:positionV>
                <wp:extent cx="123825" cy="238125"/>
                <wp:effectExtent l="0" t="0" r="0" b="0"/>
                <wp:wrapNone/>
                <wp:docPr id="620" name="Straight Arrow Connector 620"/>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71E5C79" id="Straight Arrow Connector 620" o:spid="_x0000_s1026" type="#_x0000_t32" style="position:absolute;margin-left:98pt;margin-top:7pt;width:9.75pt;height:18.7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99200" behindDoc="0" locked="0" layoutInCell="1" hidden="0" allowOverlap="1" wp14:anchorId="21FB5FB4" wp14:editId="43933E54">
                <wp:simplePos x="0" y="0"/>
                <wp:positionH relativeFrom="column">
                  <wp:posOffset>1016000</wp:posOffset>
                </wp:positionH>
                <wp:positionV relativeFrom="paragraph">
                  <wp:posOffset>88900</wp:posOffset>
                </wp:positionV>
                <wp:extent cx="123825" cy="238125"/>
                <wp:effectExtent l="0" t="0" r="0" b="0"/>
                <wp:wrapNone/>
                <wp:docPr id="621" name="Straight Arrow Connector 621"/>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3121674" id="Straight Arrow Connector 621" o:spid="_x0000_s1026" type="#_x0000_t32" style="position:absolute;margin-left:80pt;margin-top:7pt;width:9.75pt;height:18.75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0224" behindDoc="0" locked="0" layoutInCell="1" hidden="0" allowOverlap="1" wp14:anchorId="02CB075E" wp14:editId="41E65560">
                <wp:simplePos x="0" y="0"/>
                <wp:positionH relativeFrom="column">
                  <wp:posOffset>1143000</wp:posOffset>
                </wp:positionH>
                <wp:positionV relativeFrom="paragraph">
                  <wp:posOffset>88900</wp:posOffset>
                </wp:positionV>
                <wp:extent cx="635" cy="12700"/>
                <wp:effectExtent l="0" t="0" r="0" b="0"/>
                <wp:wrapNone/>
                <wp:docPr id="622" name="Straight Arrow Connector 622"/>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E338B2C" id="Straight Arrow Connector 622" o:spid="_x0000_s1026" type="#_x0000_t32" style="position:absolute;margin-left:90pt;margin-top:7pt;width:.05pt;height:1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1248" behindDoc="0" locked="0" layoutInCell="1" hidden="0" allowOverlap="1" wp14:anchorId="3C660E82" wp14:editId="32475869">
                <wp:simplePos x="0" y="0"/>
                <wp:positionH relativeFrom="column">
                  <wp:posOffset>1130300</wp:posOffset>
                </wp:positionH>
                <wp:positionV relativeFrom="paragraph">
                  <wp:posOffset>88900</wp:posOffset>
                </wp:positionV>
                <wp:extent cx="123825" cy="466725"/>
                <wp:effectExtent l="0" t="0" r="0" b="0"/>
                <wp:wrapNone/>
                <wp:docPr id="623" name="Straight Arrow Connector 623"/>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39B2F56" id="Straight Arrow Connector 623" o:spid="_x0000_s1026" type="#_x0000_t32" style="position:absolute;margin-left:89pt;margin-top:7pt;width:9.75pt;height:36.75pt;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2272" behindDoc="0" locked="0" layoutInCell="1" hidden="0" allowOverlap="1" wp14:anchorId="76177D0C" wp14:editId="7E252B71">
                <wp:simplePos x="0" y="0"/>
                <wp:positionH relativeFrom="column">
                  <wp:posOffset>1130300</wp:posOffset>
                </wp:positionH>
                <wp:positionV relativeFrom="paragraph">
                  <wp:posOffset>88900</wp:posOffset>
                </wp:positionV>
                <wp:extent cx="123825" cy="466725"/>
                <wp:effectExtent l="0" t="0" r="0" b="0"/>
                <wp:wrapNone/>
                <wp:docPr id="624" name="Straight Arrow Connector 624"/>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918EE42" id="Straight Arrow Connector 624" o:spid="_x0000_s1026" type="#_x0000_t32" style="position:absolute;margin-left:89pt;margin-top:7pt;width:9.75pt;height:36.7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">
                <v:stroke joinstyle="miter"/>
              </v:shape>
            </w:pict>
          </mc:Fallback>
        </mc:AlternateConten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Chân: Đưa tay ra nào – nắm lấy cái    chân (lắc lư cái đùi) )</w:t>
      </w:r>
      <w:r w:rsidRPr="00504A7B">
        <w:rPr>
          <w:rFonts w:ascii="Times New Roman" w:eastAsia="Times New Roman" w:hAnsi="Times New Roman" w:cs="Times New Roman"/>
          <w:sz w:val="28"/>
          <w:szCs w:val="28"/>
          <w:vertAlign w:val="superscript"/>
          <w:lang w:val="nl-NL"/>
        </w:rPr>
        <w:t>2</w:t>
      </w:r>
      <w:r w:rsidRPr="00504A7B">
        <w:rPr>
          <w:rFonts w:ascii="Times New Roman" w:eastAsia="Times New Roman" w:hAnsi="Times New Roman" w:cs="Times New Roman"/>
          <w:sz w:val="28"/>
          <w:szCs w:val="28"/>
          <w:lang w:val="nl-NL"/>
        </w:rPr>
        <w:t xml:space="preserve"> </w: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3296" behindDoc="0" locked="0" layoutInCell="1" hidden="0" allowOverlap="1" wp14:anchorId="73009871" wp14:editId="78E513C5">
                <wp:simplePos x="0" y="0"/>
                <wp:positionH relativeFrom="column">
                  <wp:posOffset>3416300</wp:posOffset>
                </wp:positionH>
                <wp:positionV relativeFrom="paragraph">
                  <wp:posOffset>63500</wp:posOffset>
                </wp:positionV>
                <wp:extent cx="0" cy="12700"/>
                <wp:effectExtent l="0" t="0" r="0" b="0"/>
                <wp:wrapNone/>
                <wp:docPr id="625" name="Straight Arrow Connector 625"/>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09508A2" id="Straight Arrow Connector 625" o:spid="_x0000_s1026" type="#_x0000_t32" style="position:absolute;margin-left:269pt;margin-top:5pt;width:0;height:1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4320" behindDoc="0" locked="0" layoutInCell="1" hidden="0" allowOverlap="1" wp14:anchorId="07345BFD" wp14:editId="7EB9B047">
                <wp:simplePos x="0" y="0"/>
                <wp:positionH relativeFrom="column">
                  <wp:posOffset>1295400</wp:posOffset>
                </wp:positionH>
                <wp:positionV relativeFrom="paragraph">
                  <wp:posOffset>25400</wp:posOffset>
                </wp:positionV>
                <wp:extent cx="0" cy="12700"/>
                <wp:effectExtent l="0" t="0" r="0" b="0"/>
                <wp:wrapNone/>
                <wp:docPr id="626" name="Straight Arrow Connector 626"/>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400582B" id="Straight Arrow Connector 626" o:spid="_x0000_s1026" type="#_x0000_t32" style="position:absolute;margin-left:102pt;margin-top:2pt;width:0;height:1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">
                <v:stroke joinstyle="miter"/>
              </v:shape>
            </w:pict>
          </mc:Fallback>
        </mc:AlternateConten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xml:space="preserve">                                                                           </w: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5344" behindDoc="0" locked="0" layoutInCell="1" hidden="0" allowOverlap="1" wp14:anchorId="34AC9CEA" wp14:editId="5D0C8011">
                <wp:simplePos x="0" y="0"/>
                <wp:positionH relativeFrom="column">
                  <wp:posOffset>3644900</wp:posOffset>
                </wp:positionH>
                <wp:positionV relativeFrom="paragraph">
                  <wp:posOffset>114300</wp:posOffset>
                </wp:positionV>
                <wp:extent cx="0" cy="228600"/>
                <wp:effectExtent l="0" t="0" r="0" b="0"/>
                <wp:wrapNone/>
                <wp:docPr id="627" name="Straight Arrow Connector 627"/>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FFFAFAB" id="Straight Arrow Connector 627" o:spid="_x0000_s1026" type="#_x0000_t32" style="position:absolute;margin-left:287pt;margin-top:9pt;width:0;height:18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6368" behindDoc="0" locked="0" layoutInCell="1" hidden="0" allowOverlap="1" wp14:anchorId="4399FBD2" wp14:editId="055E737F">
                <wp:simplePos x="0" y="0"/>
                <wp:positionH relativeFrom="column">
                  <wp:posOffset>3530600</wp:posOffset>
                </wp:positionH>
                <wp:positionV relativeFrom="paragraph">
                  <wp:posOffset>114300</wp:posOffset>
                </wp:positionV>
                <wp:extent cx="238125" cy="123825"/>
                <wp:effectExtent l="0" t="0" r="0" b="0"/>
                <wp:wrapNone/>
                <wp:docPr id="628" name="Straight Arrow Connector 628"/>
                <wp:cNvGraphicFramePr/>
                <a:graphic xmlns:a="http://schemas.openxmlformats.org/drawingml/2006/main">
                  <a:graphicData uri="http://schemas.microsoft.com/office/word/2010/wordprocessingShape">
                    <wps:wsp>
                      <wps:cNvCnPr/>
                      <wps:spPr>
                        <a:xfrm>
                          <a:off x="5231700" y="3722850"/>
                          <a:ext cx="22860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BF92E1F" id="Straight Arrow Connector 628" o:spid="_x0000_s1026" type="#_x0000_t32" style="position:absolute;margin-left:278pt;margin-top:9pt;width:18.75pt;height:9.7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7392" behindDoc="0" locked="0" layoutInCell="1" hidden="0" allowOverlap="1" wp14:anchorId="13817833" wp14:editId="68ED04AE">
                <wp:simplePos x="0" y="0"/>
                <wp:positionH relativeFrom="column">
                  <wp:posOffset>3530600</wp:posOffset>
                </wp:positionH>
                <wp:positionV relativeFrom="paragraph">
                  <wp:posOffset>114300</wp:posOffset>
                </wp:positionV>
                <wp:extent cx="123825" cy="466725"/>
                <wp:effectExtent l="0" t="0" r="0" b="0"/>
                <wp:wrapNone/>
                <wp:docPr id="629" name="Straight Arrow Connector 629"/>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902C8D9" id="Straight Arrow Connector 629" o:spid="_x0000_s1026" type="#_x0000_t32" style="position:absolute;margin-left:278pt;margin-top:9pt;width:9.75pt;height:36.75pt;flip:x;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8416" behindDoc="0" locked="0" layoutInCell="1" hidden="0" allowOverlap="1" wp14:anchorId="67D98457" wp14:editId="1EB6E47C">
                <wp:simplePos x="0" y="0"/>
                <wp:positionH relativeFrom="column">
                  <wp:posOffset>3530600</wp:posOffset>
                </wp:positionH>
                <wp:positionV relativeFrom="paragraph">
                  <wp:posOffset>114300</wp:posOffset>
                </wp:positionV>
                <wp:extent cx="163195" cy="400685"/>
                <wp:effectExtent l="0" t="0" r="0" b="0"/>
                <wp:wrapNone/>
                <wp:docPr id="630" name="Straight Arrow Connector 630"/>
                <wp:cNvGraphicFramePr/>
                <a:graphic xmlns:a="http://schemas.openxmlformats.org/drawingml/2006/main">
                  <a:graphicData uri="http://schemas.microsoft.com/office/word/2010/wordprocessingShape">
                    <wps:wsp>
                      <wps:cNvCnPr/>
                      <wps:spPr>
                        <a:xfrm>
                          <a:off x="5269165" y="3584420"/>
                          <a:ext cx="153670" cy="39116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D4F1E9D" id="Straight Arrow Connector 630" o:spid="_x0000_s1026" type="#_x0000_t32" style="position:absolute;margin-left:278pt;margin-top:9pt;width:12.85pt;height:31.5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09440" behindDoc="0" locked="0" layoutInCell="1" hidden="0" allowOverlap="1" wp14:anchorId="69682B95" wp14:editId="5C5CD85B">
                <wp:simplePos x="0" y="0"/>
                <wp:positionH relativeFrom="column">
                  <wp:posOffset>3543300</wp:posOffset>
                </wp:positionH>
                <wp:positionV relativeFrom="paragraph">
                  <wp:posOffset>114300</wp:posOffset>
                </wp:positionV>
                <wp:extent cx="0" cy="12700"/>
                <wp:effectExtent l="0" t="0" r="0" b="0"/>
                <wp:wrapNone/>
                <wp:docPr id="631" name="Straight Arrow Connector 631"/>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11037EF" id="Straight Arrow Connector 631" o:spid="_x0000_s1026" type="#_x0000_t32" style="position:absolute;margin-left:279pt;margin-top:9pt;width:0;height:1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0464" behindDoc="0" locked="0" layoutInCell="1" hidden="0" allowOverlap="1" wp14:anchorId="70E5041B" wp14:editId="1CDB72FA">
                <wp:simplePos x="0" y="0"/>
                <wp:positionH relativeFrom="column">
                  <wp:posOffset>3530600</wp:posOffset>
                </wp:positionH>
                <wp:positionV relativeFrom="paragraph">
                  <wp:posOffset>0</wp:posOffset>
                </wp:positionV>
                <wp:extent cx="123825" cy="123825"/>
                <wp:effectExtent l="0" t="0" r="0" b="0"/>
                <wp:wrapNone/>
                <wp:docPr id="632" name="Oval 632"/>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70E5041B" id="Oval 632" o:spid="_x0000_s1034" style="position:absolute;left:0;text-align:left;margin-left:278pt;margin-top:0;width:9.75pt;height:9.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1488" behindDoc="0" locked="0" layoutInCell="1" hidden="0" allowOverlap="1" wp14:anchorId="29D69B57" wp14:editId="29122D20">
                <wp:simplePos x="0" y="0"/>
                <wp:positionH relativeFrom="column">
                  <wp:posOffset>2387600</wp:posOffset>
                </wp:positionH>
                <wp:positionV relativeFrom="paragraph">
                  <wp:posOffset>114300</wp:posOffset>
                </wp:positionV>
                <wp:extent cx="123825" cy="123825"/>
                <wp:effectExtent l="0" t="0" r="0" b="0"/>
                <wp:wrapNone/>
                <wp:docPr id="633" name="Straight Arrow Connector 633"/>
                <wp:cNvGraphicFramePr/>
                <a:graphic xmlns:a="http://schemas.openxmlformats.org/drawingml/2006/main">
                  <a:graphicData uri="http://schemas.microsoft.com/office/word/2010/wordprocessingShape">
                    <wps:wsp>
                      <wps:cNvCnPr/>
                      <wps:spPr>
                        <a:xfrm flipH="1">
                          <a:off x="5288850" y="3722850"/>
                          <a:ext cx="114300" cy="1143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7712DC9" id="Straight Arrow Connector 633" o:spid="_x0000_s1026" type="#_x0000_t32" style="position:absolute;margin-left:188pt;margin-top:9pt;width:9.75pt;height:9.75pt;flip:x;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2512" behindDoc="0" locked="0" layoutInCell="1" hidden="0" allowOverlap="1" wp14:anchorId="3959FA45" wp14:editId="4BE2F425">
                <wp:simplePos x="0" y="0"/>
                <wp:positionH relativeFrom="column">
                  <wp:posOffset>2159000</wp:posOffset>
                </wp:positionH>
                <wp:positionV relativeFrom="paragraph">
                  <wp:posOffset>0</wp:posOffset>
                </wp:positionV>
                <wp:extent cx="123825" cy="352425"/>
                <wp:effectExtent l="0" t="0" r="0" b="0"/>
                <wp:wrapNone/>
                <wp:docPr id="634" name="Straight Arrow Connector 634"/>
                <wp:cNvGraphicFramePr/>
                <a:graphic xmlns:a="http://schemas.openxmlformats.org/drawingml/2006/main">
                  <a:graphicData uri="http://schemas.microsoft.com/office/word/2010/wordprocessingShape">
                    <wps:wsp>
                      <wps:cNvCnPr/>
                      <wps:spPr>
                        <a:xfrm flipH="1">
                          <a:off x="5288850" y="3608550"/>
                          <a:ext cx="114300" cy="3429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5048195" id="Straight Arrow Connector 634" o:spid="_x0000_s1026" type="#_x0000_t32" style="position:absolute;margin-left:170pt;margin-top:0;width:9.75pt;height:27.75pt;flip:x;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3536" behindDoc="0" locked="0" layoutInCell="1" hidden="0" allowOverlap="1" wp14:anchorId="5CBD096E" wp14:editId="5B1FA091">
                <wp:simplePos x="0" y="0"/>
                <wp:positionH relativeFrom="column">
                  <wp:posOffset>2273300</wp:posOffset>
                </wp:positionH>
                <wp:positionV relativeFrom="paragraph">
                  <wp:posOffset>0</wp:posOffset>
                </wp:positionV>
                <wp:extent cx="123825" cy="352425"/>
                <wp:effectExtent l="0" t="0" r="0" b="0"/>
                <wp:wrapNone/>
                <wp:docPr id="635" name="Straight Arrow Connector 635"/>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8FB7CE0" id="Straight Arrow Connector 635" o:spid="_x0000_s1026" type="#_x0000_t32" style="position:absolute;margin-left:179pt;margin-top:0;width:9.75pt;height:27.7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4560" behindDoc="0" locked="0" layoutInCell="1" hidden="0" allowOverlap="1" wp14:anchorId="675FD22F" wp14:editId="620F4A69">
                <wp:simplePos x="0" y="0"/>
                <wp:positionH relativeFrom="column">
                  <wp:posOffset>2387600</wp:posOffset>
                </wp:positionH>
                <wp:positionV relativeFrom="paragraph">
                  <wp:posOffset>114300</wp:posOffset>
                </wp:positionV>
                <wp:extent cx="238125" cy="238125"/>
                <wp:effectExtent l="0" t="0" r="0" b="0"/>
                <wp:wrapNone/>
                <wp:docPr id="636" name="Straight Arrow Connector 636"/>
                <wp:cNvGraphicFramePr/>
                <a:graphic xmlns:a="http://schemas.openxmlformats.org/drawingml/2006/main">
                  <a:graphicData uri="http://schemas.microsoft.com/office/word/2010/wordprocessingShape">
                    <wps:wsp>
                      <wps:cNvCnPr/>
                      <wps:spPr>
                        <a:xfrm flipH="1">
                          <a:off x="5231700" y="3665700"/>
                          <a:ext cx="22860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6752AD2" id="Straight Arrow Connector 636" o:spid="_x0000_s1026" type="#_x0000_t32" style="position:absolute;margin-left:188pt;margin-top:9pt;width:18.75pt;height:18.75pt;flip:x;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5584" behindDoc="0" locked="0" layoutInCell="1" hidden="0" allowOverlap="1" wp14:anchorId="7FA68937" wp14:editId="32EAF27A">
                <wp:simplePos x="0" y="0"/>
                <wp:positionH relativeFrom="column">
                  <wp:posOffset>2273300</wp:posOffset>
                </wp:positionH>
                <wp:positionV relativeFrom="paragraph">
                  <wp:posOffset>0</wp:posOffset>
                </wp:positionV>
                <wp:extent cx="216535" cy="372110"/>
                <wp:effectExtent l="0" t="0" r="0" b="0"/>
                <wp:wrapNone/>
                <wp:docPr id="637" name="Curved Connector 637"/>
                <wp:cNvGraphicFramePr/>
                <a:graphic xmlns:a="http://schemas.openxmlformats.org/drawingml/2006/main">
                  <a:graphicData uri="http://schemas.microsoft.com/office/word/2010/wordprocessingShape">
                    <wps:wsp>
                      <wps:cNvCnPr/>
                      <wps:spPr>
                        <a:xfrm>
                          <a:off x="5242495" y="3598708"/>
                          <a:ext cx="207010" cy="362585"/>
                        </a:xfrm>
                        <a:prstGeom prst="curvedConnector2">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CE7D7EE" id="Curved Connector 637" o:spid="_x0000_s1026" type="#_x0000_t37" style="position:absolute;margin-left:179pt;margin-top:0;width:17.05pt;height:29.3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" filled="t">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6608" behindDoc="0" locked="0" layoutInCell="1" hidden="0" allowOverlap="1" wp14:anchorId="7A64F095" wp14:editId="0D6E8229">
                <wp:simplePos x="0" y="0"/>
                <wp:positionH relativeFrom="column">
                  <wp:posOffset>2501900</wp:posOffset>
                </wp:positionH>
                <wp:positionV relativeFrom="paragraph">
                  <wp:posOffset>0</wp:posOffset>
                </wp:positionV>
                <wp:extent cx="123825" cy="123825"/>
                <wp:effectExtent l="0" t="0" r="0" b="0"/>
                <wp:wrapNone/>
                <wp:docPr id="638" name="Oval 638"/>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7A64F095" id="Oval 638" o:spid="_x0000_s1035" style="position:absolute;left:0;text-align:left;margin-left:197pt;margin-top:0;width:9.75pt;height:9.7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7632" behindDoc="0" locked="0" layoutInCell="1" hidden="0" allowOverlap="1" wp14:anchorId="63842673" wp14:editId="5FC3F586">
                <wp:simplePos x="0" y="0"/>
                <wp:positionH relativeFrom="column">
                  <wp:posOffset>1130300</wp:posOffset>
                </wp:positionH>
                <wp:positionV relativeFrom="paragraph">
                  <wp:posOffset>114300</wp:posOffset>
                </wp:positionV>
                <wp:extent cx="123825" cy="238125"/>
                <wp:effectExtent l="0" t="0" r="0" b="0"/>
                <wp:wrapNone/>
                <wp:docPr id="639" name="Straight Arrow Connector 639"/>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813B632" id="Straight Arrow Connector 639" o:spid="_x0000_s1026" type="#_x0000_t32" style="position:absolute;margin-left:89pt;margin-top:9pt;width:9.75pt;height:18.75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8656" behindDoc="0" locked="0" layoutInCell="1" hidden="0" allowOverlap="1" wp14:anchorId="7BAEF728" wp14:editId="024CC5CD">
                <wp:simplePos x="0" y="0"/>
                <wp:positionH relativeFrom="column">
                  <wp:posOffset>901700</wp:posOffset>
                </wp:positionH>
                <wp:positionV relativeFrom="paragraph">
                  <wp:posOffset>114300</wp:posOffset>
                </wp:positionV>
                <wp:extent cx="123825" cy="238125"/>
                <wp:effectExtent l="0" t="0" r="0" b="0"/>
                <wp:wrapNone/>
                <wp:docPr id="234" name="Straight Arrow Connector 234"/>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81D9476" id="Straight Arrow Connector 234" o:spid="_x0000_s1026" type="#_x0000_t32" style="position:absolute;margin-left:71pt;margin-top:9pt;width:9.75pt;height:18.75pt;flip:x;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19680" behindDoc="0" locked="0" layoutInCell="1" hidden="0" allowOverlap="1" wp14:anchorId="564CFE25" wp14:editId="62BEC5E1">
                <wp:simplePos x="0" y="0"/>
                <wp:positionH relativeFrom="column">
                  <wp:posOffset>1016000</wp:posOffset>
                </wp:positionH>
                <wp:positionV relativeFrom="paragraph">
                  <wp:posOffset>114300</wp:posOffset>
                </wp:positionV>
                <wp:extent cx="123825" cy="466725"/>
                <wp:effectExtent l="0" t="0" r="0" b="0"/>
                <wp:wrapNone/>
                <wp:docPr id="237" name="Straight Arrow Connector 237"/>
                <wp:cNvGraphicFramePr/>
                <a:graphic xmlns:a="http://schemas.openxmlformats.org/drawingml/2006/main">
                  <a:graphicData uri="http://schemas.microsoft.com/office/word/2010/wordprocessingShape">
                    <wps:wsp>
                      <wps:cNvCnPr/>
                      <wps:spPr>
                        <a:xfrm>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2CCC8D5" id="Straight Arrow Connector 237" o:spid="_x0000_s1026" type="#_x0000_t32" style="position:absolute;margin-left:80pt;margin-top:9pt;width:9.75pt;height:36.7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0704" behindDoc="0" locked="0" layoutInCell="1" hidden="0" allowOverlap="1" wp14:anchorId="4BBA43EC" wp14:editId="43CC7FE3">
                <wp:simplePos x="0" y="0"/>
                <wp:positionH relativeFrom="column">
                  <wp:posOffset>1016000</wp:posOffset>
                </wp:positionH>
                <wp:positionV relativeFrom="paragraph">
                  <wp:posOffset>114300</wp:posOffset>
                </wp:positionV>
                <wp:extent cx="123825" cy="466725"/>
                <wp:effectExtent l="0" t="0" r="0" b="0"/>
                <wp:wrapNone/>
                <wp:docPr id="240" name="Straight Arrow Connector 240"/>
                <wp:cNvGraphicFramePr/>
                <a:graphic xmlns:a="http://schemas.openxmlformats.org/drawingml/2006/main">
                  <a:graphicData uri="http://schemas.microsoft.com/office/word/2010/wordprocessingShape">
                    <wps:wsp>
                      <wps:cNvCnPr/>
                      <wps:spPr>
                        <a:xfrm flipH="1">
                          <a:off x="5288850" y="3551400"/>
                          <a:ext cx="114300" cy="4572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D5BCB3B" id="Straight Arrow Connector 240" o:spid="_x0000_s1026" type="#_x0000_t32" style="position:absolute;margin-left:80pt;margin-top:9pt;width:9.75pt;height:36.75pt;flip:x;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1728" behindDoc="0" locked="0" layoutInCell="1" hidden="0" allowOverlap="1" wp14:anchorId="1753086D" wp14:editId="6776F2B8">
                <wp:simplePos x="0" y="0"/>
                <wp:positionH relativeFrom="column">
                  <wp:posOffset>1028700</wp:posOffset>
                </wp:positionH>
                <wp:positionV relativeFrom="paragraph">
                  <wp:posOffset>114300</wp:posOffset>
                </wp:positionV>
                <wp:extent cx="635" cy="12700"/>
                <wp:effectExtent l="0" t="0" r="0" b="0"/>
                <wp:wrapNone/>
                <wp:docPr id="243" name="Straight Arrow Connector 243"/>
                <wp:cNvGraphicFramePr/>
                <a:graphic xmlns:a="http://schemas.openxmlformats.org/drawingml/2006/main">
                  <a:graphicData uri="http://schemas.microsoft.com/office/word/2010/wordprocessingShape">
                    <wps:wsp>
                      <wps:cNvCnPr/>
                      <wps:spPr>
                        <a:xfrm>
                          <a:off x="5288850" y="3779683"/>
                          <a:ext cx="114300" cy="635"/>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FA69838" id="Straight Arrow Connector 243" o:spid="_x0000_s1026" type="#_x0000_t32" style="position:absolute;margin-left:81pt;margin-top:9pt;width:.05pt;height:1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2752" behindDoc="0" locked="0" layoutInCell="1" hidden="0" allowOverlap="1" wp14:anchorId="594A74BA" wp14:editId="186CF564">
                <wp:simplePos x="0" y="0"/>
                <wp:positionH relativeFrom="column">
                  <wp:posOffset>1016000</wp:posOffset>
                </wp:positionH>
                <wp:positionV relativeFrom="paragraph">
                  <wp:posOffset>0</wp:posOffset>
                </wp:positionV>
                <wp:extent cx="123825" cy="123825"/>
                <wp:effectExtent l="0" t="0" r="0" b="0"/>
                <wp:wrapNone/>
                <wp:docPr id="246" name="Oval 246"/>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594A74BA" id="Oval 246" o:spid="_x0000_s1036" style="position:absolute;left:0;text-align:left;margin-left:80pt;margin-top:0;width:9.75pt;height:9.7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p>
    <w:p w:rsidR="00504A7B" w:rsidRPr="00504A7B" w:rsidRDefault="00504A7B" w:rsidP="00504A7B">
      <w:pPr>
        <w:spacing w:line="276" w:lineRule="auto"/>
        <w:ind w:right="6" w:hanging="3"/>
        <w:jc w:val="both"/>
        <w:rPr>
          <w:rFonts w:ascii="Times New Roman" w:eastAsia="Times New Roman" w:hAnsi="Times New Roman" w:cs="Times New Roman"/>
          <w:sz w:val="28"/>
          <w:szCs w:val="28"/>
          <w:lang w:val="nl-NL"/>
        </w:rPr>
      </w:pPr>
      <w:r w:rsidRPr="00504A7B">
        <w:rPr>
          <w:rFonts w:ascii="Times New Roman" w:eastAsia="Times New Roman" w:hAnsi="Times New Roman" w:cs="Times New Roman"/>
          <w:sz w:val="28"/>
          <w:szCs w:val="28"/>
          <w:lang w:val="nl-NL"/>
        </w:rPr>
        <w:t>+ Bật: Là lá la la là là lá la la.</w:t>
      </w:r>
    </w:p>
    <w:p w:rsidR="00504A7B" w:rsidRPr="00504A7B" w:rsidRDefault="00504A7B" w:rsidP="00504A7B">
      <w:pPr>
        <w:spacing w:line="276" w:lineRule="auto"/>
        <w:ind w:hanging="3"/>
        <w:rPr>
          <w:rFonts w:ascii="Times New Roman" w:eastAsia="Times New Roman" w:hAnsi="Times New Roman" w:cs="Times New Roman"/>
          <w:sz w:val="28"/>
          <w:szCs w:val="28"/>
          <w:lang w:val="nl-NL"/>
        </w:rPr>
      </w:pP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3776" behindDoc="0" locked="0" layoutInCell="1" hidden="0" allowOverlap="1" wp14:anchorId="270EAD6F" wp14:editId="79204653">
                <wp:simplePos x="0" y="0"/>
                <wp:positionH relativeFrom="column">
                  <wp:posOffset>2387600</wp:posOffset>
                </wp:positionH>
                <wp:positionV relativeFrom="paragraph">
                  <wp:posOffset>76200</wp:posOffset>
                </wp:positionV>
                <wp:extent cx="635" cy="228600"/>
                <wp:effectExtent l="0" t="0" r="0" b="0"/>
                <wp:wrapNone/>
                <wp:docPr id="250" name="Straight Arrow Connector 250"/>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7095FB5" id="Straight Arrow Connector 250" o:spid="_x0000_s1026" type="#_x0000_t32" style="position:absolute;margin-left:188pt;margin-top:6pt;width:.05pt;height:18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4800" behindDoc="0" locked="0" layoutInCell="1" hidden="0" allowOverlap="1" wp14:anchorId="6636D789" wp14:editId="60F7867F">
                <wp:simplePos x="0" y="0"/>
                <wp:positionH relativeFrom="column">
                  <wp:posOffset>2501900</wp:posOffset>
                </wp:positionH>
                <wp:positionV relativeFrom="paragraph">
                  <wp:posOffset>76200</wp:posOffset>
                </wp:positionV>
                <wp:extent cx="0" cy="228600"/>
                <wp:effectExtent l="0" t="0" r="0" b="0"/>
                <wp:wrapNone/>
                <wp:docPr id="254" name="Straight Arrow Connector 254"/>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94D6C0E" id="Straight Arrow Connector 254" o:spid="_x0000_s1026" type="#_x0000_t32" style="position:absolute;margin-left:197pt;margin-top:6pt;width:0;height:18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5824" behindDoc="0" locked="0" layoutInCell="1" hidden="0" allowOverlap="1" wp14:anchorId="12EFAD47" wp14:editId="0FD728EE">
                <wp:simplePos x="0" y="0"/>
                <wp:positionH relativeFrom="column">
                  <wp:posOffset>2387600</wp:posOffset>
                </wp:positionH>
                <wp:positionV relativeFrom="paragraph">
                  <wp:posOffset>177800</wp:posOffset>
                </wp:positionV>
                <wp:extent cx="123825" cy="123825"/>
                <wp:effectExtent l="0" t="0" r="0" b="0"/>
                <wp:wrapNone/>
                <wp:docPr id="257" name="Oval 257"/>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12EFAD47" id="Oval 257" o:spid="_x0000_s1037" style="position:absolute;margin-left:188pt;margin-top:14pt;width:9.75pt;height:9.7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6848" behindDoc="0" locked="0" layoutInCell="1" hidden="0" allowOverlap="1" wp14:anchorId="4C49E569" wp14:editId="49F2DAC4">
                <wp:simplePos x="0" y="0"/>
                <wp:positionH relativeFrom="column">
                  <wp:posOffset>1358900</wp:posOffset>
                </wp:positionH>
                <wp:positionV relativeFrom="paragraph">
                  <wp:posOffset>76200</wp:posOffset>
                </wp:positionV>
                <wp:extent cx="635" cy="228600"/>
                <wp:effectExtent l="0" t="0" r="0" b="0"/>
                <wp:wrapNone/>
                <wp:docPr id="261" name="Straight Arrow Connector 261"/>
                <wp:cNvGraphicFramePr/>
                <a:graphic xmlns:a="http://schemas.openxmlformats.org/drawingml/2006/main">
                  <a:graphicData uri="http://schemas.microsoft.com/office/word/2010/wordprocessingShape">
                    <wps:wsp>
                      <wps:cNvCnPr/>
                      <wps:spPr>
                        <a:xfrm>
                          <a:off x="5345683" y="3665700"/>
                          <a:ext cx="635"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2DF0ED9" id="Straight Arrow Connector 261" o:spid="_x0000_s1026" type="#_x0000_t32" style="position:absolute;margin-left:107pt;margin-top:6pt;width:.05pt;height:18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7872" behindDoc="0" locked="0" layoutInCell="1" hidden="0" allowOverlap="1" wp14:anchorId="04BF6115" wp14:editId="3CFC07DE">
                <wp:simplePos x="0" y="0"/>
                <wp:positionH relativeFrom="column">
                  <wp:posOffset>1244600</wp:posOffset>
                </wp:positionH>
                <wp:positionV relativeFrom="paragraph">
                  <wp:posOffset>76200</wp:posOffset>
                </wp:positionV>
                <wp:extent cx="0" cy="228600"/>
                <wp:effectExtent l="0" t="0" r="0" b="0"/>
                <wp:wrapNone/>
                <wp:docPr id="264" name="Straight Arrow Connector 264"/>
                <wp:cNvGraphicFramePr/>
                <a:graphic xmlns:a="http://schemas.openxmlformats.org/drawingml/2006/main">
                  <a:graphicData uri="http://schemas.microsoft.com/office/word/2010/wordprocessingShape">
                    <wps:wsp>
                      <wps:cNvCnPr/>
                      <wps:spPr>
                        <a:xfrm>
                          <a:off x="5346000" y="3665700"/>
                          <a:ext cx="0" cy="2286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4F4A234" id="Straight Arrow Connector 264" o:spid="_x0000_s1026" type="#_x0000_t32" style="position:absolute;margin-left:98pt;margin-top:6pt;width:0;height:18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8896" behindDoc="0" locked="0" layoutInCell="1" hidden="0" allowOverlap="1" wp14:anchorId="2BC6B40E" wp14:editId="00F63FDA">
                <wp:simplePos x="0" y="0"/>
                <wp:positionH relativeFrom="column">
                  <wp:posOffset>1244600</wp:posOffset>
                </wp:positionH>
                <wp:positionV relativeFrom="paragraph">
                  <wp:posOffset>177800</wp:posOffset>
                </wp:positionV>
                <wp:extent cx="123825" cy="123825"/>
                <wp:effectExtent l="0" t="0" r="0" b="0"/>
                <wp:wrapNone/>
                <wp:docPr id="312" name="Oval 312"/>
                <wp:cNvGraphicFramePr/>
                <a:graphic xmlns:a="http://schemas.openxmlformats.org/drawingml/2006/main">
                  <a:graphicData uri="http://schemas.microsoft.com/office/word/2010/wordprocessingShape">
                    <wps:wsp>
                      <wps:cNvSpPr/>
                      <wps:spPr>
                        <a:xfrm>
                          <a:off x="5288850" y="3722850"/>
                          <a:ext cx="114300" cy="114300"/>
                        </a:xfrm>
                        <a:prstGeom prst="ellipse">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line="240" w:lineRule="auto"/>
                              <w:ind w:hanging="3"/>
                            </w:pPr>
                          </w:p>
                        </w:txbxContent>
                      </wps:txbx>
                      <wps:bodyPr spcFirstLastPara="1" wrap="square" lIns="91425" tIns="91425" rIns="91425" bIns="91425" anchor="ctr" anchorCtr="0">
                        <a:noAutofit/>
                      </wps:bodyPr>
                    </wps:wsp>
                  </a:graphicData>
                </a:graphic>
              </wp:anchor>
            </w:drawing>
          </mc:Choice>
          <mc:Fallback>
            <w:pict>
              <v:oval w14:anchorId="2BC6B40E" id="Oval 312" o:spid="_x0000_s1038" style="position:absolute;margin-left:98pt;margin-top:14pt;width:9.75pt;height:9.7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">
                <v:stroke startarrowwidth="narrow" startarrowlength="short" endarrowwidth="narrow" endarrowlength="short" joinstyle="miter"/>
                <v:textbox inset="2.53958mm,2.53958mm,2.53958mm,2.53958mm">
                  <w:txbxContent>
                    <w:p w:rsidR="00E6527B" w:rsidRDefault="00E6527B" w:rsidP="00504A7B">
                      <w:pPr>
                        <w:spacing w:line="240" w:lineRule="auto"/>
                        <w:ind w:hanging="3"/>
                      </w:pPr>
                    </w:p>
                  </w:txbxContent>
                </v:textbox>
              </v:oval>
            </w:pict>
          </mc:Fallback>
        </mc:AlternateContent>
      </w:r>
    </w:p>
    <w:p w:rsidR="00504A7B" w:rsidRPr="00504A7B" w:rsidRDefault="00504A7B" w:rsidP="00504A7B">
      <w:pPr>
        <w:spacing w:line="276" w:lineRule="auto"/>
        <w:ind w:hanging="3"/>
        <w:rPr>
          <w:rFonts w:ascii="Times New Roman" w:eastAsia="Times New Roman" w:hAnsi="Times New Roman" w:cs="Times New Roman"/>
          <w:sz w:val="28"/>
          <w:szCs w:val="28"/>
          <w:lang w:val="nl-NL"/>
        </w:rPr>
      </w:pP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29920" behindDoc="0" locked="0" layoutInCell="1" hidden="0" allowOverlap="1" wp14:anchorId="01FC3B9B" wp14:editId="44875FA2">
                <wp:simplePos x="0" y="0"/>
                <wp:positionH relativeFrom="column">
                  <wp:posOffset>2387600</wp:posOffset>
                </wp:positionH>
                <wp:positionV relativeFrom="paragraph">
                  <wp:posOffset>76200</wp:posOffset>
                </wp:positionV>
                <wp:extent cx="123825" cy="352425"/>
                <wp:effectExtent l="0" t="0" r="0" b="0"/>
                <wp:wrapNone/>
                <wp:docPr id="313" name="Straight Arrow Connector 313"/>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677A6CF" id="Straight Arrow Connector 313" o:spid="_x0000_s1026" type="#_x0000_t32" style="position:absolute;margin-left:188pt;margin-top:6pt;width:9.75pt;height:27.7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30944" behindDoc="0" locked="0" layoutInCell="1" hidden="0" allowOverlap="1" wp14:anchorId="186CA347" wp14:editId="1AC0A8B9">
                <wp:simplePos x="0" y="0"/>
                <wp:positionH relativeFrom="column">
                  <wp:posOffset>2273300</wp:posOffset>
                </wp:positionH>
                <wp:positionV relativeFrom="paragraph">
                  <wp:posOffset>76200</wp:posOffset>
                </wp:positionV>
                <wp:extent cx="238125" cy="352425"/>
                <wp:effectExtent l="0" t="0" r="0" b="0"/>
                <wp:wrapNone/>
                <wp:docPr id="314" name="Straight Arrow Connector 314"/>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E733F60" id="Straight Arrow Connector 314" o:spid="_x0000_s1026" type="#_x0000_t32" style="position:absolute;margin-left:179pt;margin-top:6pt;width:18.75pt;height:27.75pt;flip:x;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31968" behindDoc="0" locked="0" layoutInCell="1" hidden="0" allowOverlap="1" wp14:anchorId="6C157115" wp14:editId="0DA03575">
                <wp:simplePos x="0" y="0"/>
                <wp:positionH relativeFrom="column">
                  <wp:posOffset>2400300</wp:posOffset>
                </wp:positionH>
                <wp:positionV relativeFrom="paragraph">
                  <wp:posOffset>76200</wp:posOffset>
                </wp:positionV>
                <wp:extent cx="0" cy="12700"/>
                <wp:effectExtent l="0" t="0" r="0" b="0"/>
                <wp:wrapNone/>
                <wp:docPr id="315" name="Straight Arrow Connector 315"/>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DF81F72" id="Straight Arrow Connector 315" o:spid="_x0000_s1026" type="#_x0000_t32" style="position:absolute;margin-left:189pt;margin-top:6pt;width:0;height:1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32992" behindDoc="0" locked="0" layoutInCell="1" hidden="0" allowOverlap="1" wp14:anchorId="562F82AC" wp14:editId="77B4F106">
                <wp:simplePos x="0" y="0"/>
                <wp:positionH relativeFrom="column">
                  <wp:posOffset>1130300</wp:posOffset>
                </wp:positionH>
                <wp:positionV relativeFrom="paragraph">
                  <wp:posOffset>76200</wp:posOffset>
                </wp:positionV>
                <wp:extent cx="238125" cy="352425"/>
                <wp:effectExtent l="0" t="0" r="0" b="0"/>
                <wp:wrapNone/>
                <wp:docPr id="316" name="Straight Arrow Connector 316"/>
                <wp:cNvGraphicFramePr/>
                <a:graphic xmlns:a="http://schemas.openxmlformats.org/drawingml/2006/main">
                  <a:graphicData uri="http://schemas.microsoft.com/office/word/2010/wordprocessingShape">
                    <wps:wsp>
                      <wps:cNvCnPr/>
                      <wps:spPr>
                        <a:xfrm flipH="1">
                          <a:off x="5231700" y="3608550"/>
                          <a:ext cx="228600" cy="3429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5F5E25A" id="Straight Arrow Connector 316" o:spid="_x0000_s1026" type="#_x0000_t32" style="position:absolute;margin-left:89pt;margin-top:6pt;width:18.75pt;height:27.75pt;flip:x;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34016" behindDoc="0" locked="0" layoutInCell="1" hidden="0" allowOverlap="1" wp14:anchorId="738F6CA3" wp14:editId="604793FC">
                <wp:simplePos x="0" y="0"/>
                <wp:positionH relativeFrom="column">
                  <wp:posOffset>1244600</wp:posOffset>
                </wp:positionH>
                <wp:positionV relativeFrom="paragraph">
                  <wp:posOffset>76200</wp:posOffset>
                </wp:positionV>
                <wp:extent cx="123825" cy="352425"/>
                <wp:effectExtent l="0" t="0" r="0" b="0"/>
                <wp:wrapNone/>
                <wp:docPr id="317" name="Straight Arrow Connector 317"/>
                <wp:cNvGraphicFramePr/>
                <a:graphic xmlns:a="http://schemas.openxmlformats.org/drawingml/2006/main">
                  <a:graphicData uri="http://schemas.microsoft.com/office/word/2010/wordprocessingShape">
                    <wps:wsp>
                      <wps:cNvCnPr/>
                      <wps:spPr>
                        <a:xfrm>
                          <a:off x="5288850" y="3608550"/>
                          <a:ext cx="114300" cy="3429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3F4A11F" id="Straight Arrow Connector 317" o:spid="_x0000_s1026" type="#_x0000_t32" style="position:absolute;margin-left:98pt;margin-top:6pt;width:9.75pt;height:27.7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">
                <v:stroke joinstyle="miter"/>
              </v:shape>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735040" behindDoc="0" locked="0" layoutInCell="1" hidden="0" allowOverlap="1" wp14:anchorId="3505249B" wp14:editId="215A2407">
                <wp:simplePos x="0" y="0"/>
                <wp:positionH relativeFrom="column">
                  <wp:posOffset>1257300</wp:posOffset>
                </wp:positionH>
                <wp:positionV relativeFrom="paragraph">
                  <wp:posOffset>76200</wp:posOffset>
                </wp:positionV>
                <wp:extent cx="0" cy="12700"/>
                <wp:effectExtent l="0" t="0" r="0" b="0"/>
                <wp:wrapNone/>
                <wp:docPr id="318" name="Straight Arrow Connector 318"/>
                <wp:cNvGraphicFramePr/>
                <a:graphic xmlns:a="http://schemas.openxmlformats.org/drawingml/2006/main">
                  <a:graphicData uri="http://schemas.microsoft.com/office/word/2010/wordprocessingShape">
                    <wps:wsp>
                      <wps:cNvCnPr/>
                      <wps:spPr>
                        <a:xfrm>
                          <a:off x="5288850" y="3780000"/>
                          <a:ext cx="1143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06CFE4A" id="Straight Arrow Connector 318" o:spid="_x0000_s1026" type="#_x0000_t32" style="position:absolute;margin-left:99pt;margin-top:6pt;width:0;height:1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">
                <v:stroke joinstyle="miter"/>
              </v:shape>
            </w:pict>
          </mc:Fallback>
        </mc:AlternateContent>
      </w:r>
    </w:p>
    <w:p w:rsidR="00504A7B" w:rsidRPr="00504A7B" w:rsidRDefault="00504A7B" w:rsidP="00504A7B">
      <w:pPr>
        <w:tabs>
          <w:tab w:val="left" w:pos="915"/>
        </w:tabs>
        <w:spacing w:line="276" w:lineRule="auto"/>
        <w:ind w:hanging="3"/>
        <w:rPr>
          <w:rFonts w:ascii="Times New Roman" w:eastAsia="Times New Roman" w:hAnsi="Times New Roman" w:cs="Times New Roman"/>
          <w:lang w:val="nl-NL"/>
        </w:rPr>
      </w:pPr>
      <w:r w:rsidRPr="00504A7B">
        <w:rPr>
          <w:rFonts w:ascii="Times New Roman" w:eastAsia="Times New Roman" w:hAnsi="Times New Roman" w:cs="Times New Roman"/>
          <w:b/>
          <w:lang w:val="nl-NL"/>
        </w:rPr>
        <w:t xml:space="preserve">                     </w:t>
      </w:r>
    </w:p>
    <w:p w:rsidR="00504A7B" w:rsidRPr="00504A7B" w:rsidRDefault="00504A7B" w:rsidP="00504A7B">
      <w:pPr>
        <w:tabs>
          <w:tab w:val="left" w:pos="6090"/>
        </w:tabs>
        <w:spacing w:line="360" w:lineRule="auto"/>
        <w:rPr>
          <w:rFonts w:ascii="Times New Roman" w:eastAsia="Times New Roman" w:hAnsi="Times New Roman" w:cs="Times New Roman"/>
          <w:b/>
          <w:i/>
          <w:color w:val="000000"/>
          <w:sz w:val="28"/>
          <w:szCs w:val="28"/>
          <w:lang w:val="nl-NL"/>
        </w:rPr>
      </w:pPr>
    </w:p>
    <w:p w:rsidR="00504A7B" w:rsidRPr="00504A7B" w:rsidRDefault="00504A7B" w:rsidP="00504A7B">
      <w:pPr>
        <w:tabs>
          <w:tab w:val="left" w:pos="6090"/>
        </w:tabs>
        <w:spacing w:line="360" w:lineRule="auto"/>
        <w:ind w:firstLine="140"/>
        <w:jc w:val="right"/>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t xml:space="preserve"> Thứ 2 ngày 16 tháng 9 năm 2024</w:t>
      </w:r>
    </w:p>
    <w:p w:rsidR="00504A7B" w:rsidRPr="00504A7B" w:rsidRDefault="00504A7B" w:rsidP="00504A7B">
      <w:pPr>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 ĐÓN TRẺ – CHƠI TỰ CHỌN – THỂ DỤC SÁNG - ĐIỂM DANH</w:t>
      </w:r>
    </w:p>
    <w:p w:rsidR="00504A7B" w:rsidRPr="00504A7B" w:rsidRDefault="00504A7B" w:rsidP="00504A7B">
      <w:pPr>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1. Đón trẻ:</w:t>
      </w:r>
      <w:r w:rsidRPr="00504A7B">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color w:val="000000"/>
          <w:sz w:val="28"/>
          <w:szCs w:val="28"/>
          <w:lang w:val="nl-NL"/>
        </w:rPr>
        <w:t>- Cô đi sớm 15 phút để vệ sinh, thông thoáng phòng nhóm. Trẻ đến cô vui vẻ niềm nở đón trẻ vào lớp, cô nhắc cho phụ huynh cất đồ dùng cá nhân trẻ vào đúng nơi quy định, cô trao đổi với phụ huynh về tình hình của trẻ.</w:t>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Chơi tự chọn:</w:t>
      </w:r>
      <w:r w:rsidRPr="00504A7B">
        <w:rPr>
          <w:rFonts w:ascii="Times New Roman" w:eastAsia="Times New Roman" w:hAnsi="Times New Roman" w:cs="Times New Roman"/>
          <w:color w:val="000000"/>
          <w:sz w:val="28"/>
          <w:szCs w:val="28"/>
          <w:lang w:val="nl-NL"/>
        </w:rPr>
        <w:t xml:space="preserve">  Cô cho trẻ chơi với các loại đồ chơi ở trong lớp, sau đó cho trẻ ra sân tập thể dục sáng </w:t>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3. Thể dục sáng: </w:t>
      </w:r>
      <w:r w:rsidRPr="00504A7B">
        <w:rPr>
          <w:rFonts w:ascii="Times New Roman" w:eastAsia="Times New Roman" w:hAnsi="Times New Roman" w:cs="Times New Roman"/>
          <w:color w:val="000000"/>
          <w:sz w:val="28"/>
          <w:szCs w:val="28"/>
          <w:lang w:val="nl-NL"/>
        </w:rPr>
        <w:t>Như kế hoạch tuần</w:t>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4. Điểm danh:</w:t>
      </w:r>
      <w:r w:rsidRPr="00504A7B">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color w:val="000000"/>
          <w:sz w:val="28"/>
          <w:szCs w:val="28"/>
          <w:lang w:val="nl-NL"/>
        </w:rPr>
        <w:t xml:space="preserve"> Cô gọi tên trẻ theo thứ tự trong sổ theo dõi, trẻ để giúp trẻ nhận biết được tên mình và tên các bạn trong lớp.</w:t>
      </w:r>
    </w:p>
    <w:p w:rsidR="00504A7B" w:rsidRPr="00504A7B" w:rsidRDefault="00504A7B" w:rsidP="00504A7B">
      <w:pPr>
        <w:tabs>
          <w:tab w:val="left" w:pos="823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 CHƠI TẬP CÓ CHỦ ĐỊNH  </w:t>
      </w:r>
      <w:r w:rsidRPr="00504A7B">
        <w:rPr>
          <w:rFonts w:ascii="Times New Roman" w:eastAsia="Times New Roman" w:hAnsi="Times New Roman" w:cs="Times New Roman"/>
          <w:b/>
          <w:color w:val="000000"/>
          <w:sz w:val="28"/>
          <w:szCs w:val="28"/>
          <w:lang w:val="nl-NL"/>
        </w:rPr>
        <w:tab/>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LVPTTC: Phát triển vận động.</w:t>
      </w: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b/>
          <w:color w:val="000000"/>
          <w:sz w:val="28"/>
          <w:szCs w:val="28"/>
          <w:u w:val="single"/>
          <w:lang w:val="nl-NL"/>
        </w:rPr>
        <w:t>Đề tài</w:t>
      </w:r>
      <w:r w:rsidRPr="00504A7B">
        <w:rPr>
          <w:rFonts w:ascii="Times New Roman" w:eastAsia="Times New Roman" w:hAnsi="Times New Roman" w:cs="Times New Roman"/>
          <w:b/>
          <w:color w:val="000000"/>
          <w:sz w:val="28"/>
          <w:szCs w:val="28"/>
          <w:lang w:val="nl-NL"/>
        </w:rPr>
        <w:t xml:space="preserve">: VĐCB: Tung bóng bằng hai tay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TCVĐ: Lăn bóng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I. MỤC ĐÍCH – YÊU CẦU</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Kiến thức:</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 xml:space="preserve">- Trẻ nhớ được tên vận động: Tung bóng bằng hai tay và thực hiện tốt bài tập vận động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biết cách chơi của trò chơi vận động “Lăn bóng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Kỹ năng:</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Trẻ có kỹ năng tung bóng bằng hai tay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Luyện sự khéo léo, nhanh nhẹn khi vận động.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3. Thái độ:</w:t>
      </w:r>
      <w:r w:rsidRPr="00504A7B">
        <w:rPr>
          <w:rFonts w:ascii="Times New Roman" w:eastAsia="Times New Roman" w:hAnsi="Times New Roman" w:cs="Times New Roman"/>
          <w:color w:val="000000"/>
          <w:sz w:val="28"/>
          <w:szCs w:val="28"/>
          <w:lang w:val="nl-NL"/>
        </w:rPr>
        <w:t xml:space="preserve">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tích cực tham gia hoạt động, có ý thức kỷ luật khi tham gia chơi.</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II. Chuẩn bị: </w:t>
      </w:r>
    </w:p>
    <w:tbl>
      <w:tblPr>
        <w:tblStyle w:val="Style53"/>
        <w:tblW w:w="10440" w:type="dxa"/>
        <w:tblInd w:w="-108" w:type="dxa"/>
        <w:tblLayout w:type="fixed"/>
        <w:tblLook w:val="04A0" w:firstRow="1" w:lastRow="0" w:firstColumn="1" w:lastColumn="0" w:noHBand="0" w:noVBand="1"/>
      </w:tblPr>
      <w:tblGrid>
        <w:gridCol w:w="6660"/>
        <w:gridCol w:w="3780"/>
      </w:tblGrid>
      <w:tr w:rsidR="00504A7B" w:rsidRPr="00504A7B" w:rsidTr="00CF2F3D">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Đồ dùng của cô</w:t>
            </w: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Đồ dùng của trẻ</w:t>
            </w:r>
          </w:p>
        </w:tc>
      </w:tr>
      <w:tr w:rsidR="00504A7B" w:rsidRPr="00504A7B" w:rsidTr="00CF2F3D">
        <w:trPr>
          <w:trHeight w:val="530"/>
        </w:trPr>
        <w:tc>
          <w:tcPr>
            <w:tcW w:w="6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Sân tập sạch sẽ</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Bóng thể dục đủ cho trẻ tập, xắc xô</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Trang phục của cô và trẻ gọn gàng</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Bóng đủ cho trẻ </w:t>
            </w: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Tâm thế thoải mái</w:t>
            </w:r>
          </w:p>
        </w:tc>
      </w:tr>
    </w:tbl>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III. Tiến trình hoạt động:</w:t>
      </w:r>
    </w:p>
    <w:tbl>
      <w:tblPr>
        <w:tblStyle w:val="Style54"/>
        <w:tblW w:w="10440" w:type="dxa"/>
        <w:tblInd w:w="-108" w:type="dxa"/>
        <w:tblLayout w:type="fixed"/>
        <w:tblLook w:val="04A0" w:firstRow="1" w:lastRow="0" w:firstColumn="1" w:lastColumn="0" w:noHBand="0" w:noVBand="1"/>
      </w:tblPr>
      <w:tblGrid>
        <w:gridCol w:w="6216"/>
        <w:gridCol w:w="4224"/>
      </w:tblGrid>
      <w:tr w:rsidR="00504A7B" w:rsidRPr="00504A7B" w:rsidTr="00CF2F3D">
        <w:tc>
          <w:tcPr>
            <w:tcW w:w="6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của cô</w:t>
            </w:r>
          </w:p>
        </w:tc>
        <w:tc>
          <w:tcPr>
            <w:tcW w:w="4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của trẻ</w:t>
            </w:r>
          </w:p>
        </w:tc>
      </w:tr>
      <w:tr w:rsidR="00504A7B" w:rsidRPr="00504A7B" w:rsidTr="00CF2F3D">
        <w:tc>
          <w:tcPr>
            <w:tcW w:w="6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Ổn định(1-2p)</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Các con ơi, hôm nay thời tiết rất mát dịu chúng mình cùng đi dạo nhé</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Nội dung( 10 -12 phút)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2.1. Khởi động:</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cho trẻ đi dạo quanh sân nhẹ nhàng sau đó tăng dần tốc độ chạy nhanh dần rồi chậm dần, cuối cùng đứng thành vòng  tròn để bài tập phát trển chung.</w:t>
            </w:r>
          </w:p>
          <w:p w:rsidR="00504A7B" w:rsidRPr="00504A7B" w:rsidRDefault="00504A7B" w:rsidP="00504A7B">
            <w:pPr>
              <w:tabs>
                <w:tab w:val="left" w:pos="3472"/>
                <w:tab w:val="left" w:pos="3696"/>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2.2. Trọng động:</w:t>
            </w:r>
            <w:r w:rsidRPr="00504A7B">
              <w:rPr>
                <w:rFonts w:ascii="Times New Roman" w:eastAsia="Times New Roman" w:hAnsi="Times New Roman" w:cs="Times New Roman"/>
                <w:color w:val="000000"/>
                <w:sz w:val="28"/>
                <w:szCs w:val="28"/>
                <w:lang w:val="nl-NL"/>
              </w:rPr>
              <w:t xml:space="preserve">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a. Bài tập phát triển chung</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tập cho trẻ tập theo bài hát “ Ồ sao bé không lắc”</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lastRenderedPageBreak/>
              <w:t>* Động tác 1: “ Đưa tay ra nào”</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đứng tự nhiên, đưa hai tay ra trước    </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Động tác2:  “ Nắm lấy cái tai này, lắc lư cái đầu này”</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Đưa hay tay nắm ta, lắc lư đầu</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Động tác 3: “ Ồ sao bé không lắc, ồ sao bé không lắc”</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Tay trái chống hông, tay phải làm động tác ồ sao bé không lắc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Thực hiện tương tự đến hết bài</w:t>
            </w:r>
          </w:p>
          <w:p w:rsidR="00504A7B" w:rsidRPr="00504A7B" w:rsidRDefault="00504A7B" w:rsidP="00504A7B">
            <w:pPr>
              <w:tabs>
                <w:tab w:val="left" w:pos="782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b</w:t>
            </w:r>
            <w:r w:rsidRPr="00504A7B">
              <w:rPr>
                <w:rFonts w:ascii="Times New Roman" w:eastAsia="Times New Roman" w:hAnsi="Times New Roman" w:cs="Times New Roman"/>
                <w:color w:val="000000"/>
                <w:sz w:val="28"/>
                <w:szCs w:val="28"/>
                <w:lang w:val="nl-NL"/>
              </w:rPr>
              <w:t>.</w:t>
            </w:r>
            <w:r w:rsidRPr="00504A7B">
              <w:rPr>
                <w:rFonts w:ascii="Times New Roman" w:eastAsia="Times New Roman" w:hAnsi="Times New Roman" w:cs="Times New Roman"/>
                <w:b/>
                <w:color w:val="000000"/>
                <w:sz w:val="28"/>
                <w:szCs w:val="28"/>
                <w:lang w:val="nl-NL"/>
              </w:rPr>
              <w:t xml:space="preserve"> VĐCB: Tung bóng bằng hai tay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Cô nói: Ở điểm du lịch có tổ chức một trò chơi, đó là trò chơi: Tung bóng bằng hai tay , các con cùng tham gia nhé. </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làm mẫu lần 1</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làm mẫu lần 2 kết hợp phân tích động tác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TTCB: Tư thế chuẩn bị : Cô đứng trước vạch chuẩn , hai tay cầm quả bóng . Khi có hiệu lệnh cô cầm quả bóng bằng hai tay tung quả bóng lên cao và nói “ Tung lên ” </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Mời 1 - 2 trẻ khá lên làm mẫu.</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Hỏi trẻ tên bài tập</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thực hiện.</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lastRenderedPageBreak/>
              <w:t xml:space="preserve"> Lần 1: Cô lần lượt mời trẻ thực hiện.</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Cô chú ý theo dõi trẻ để động viên, khuyến khích  và kịp thời sửa sai cho trẻ.</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Các con vừa thực hiện bài tập vận động gì?</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Lần 2</w:t>
            </w:r>
            <w:r w:rsidRPr="00504A7B">
              <w:rPr>
                <w:rFonts w:ascii="Times New Roman" w:eastAsia="Times New Roman" w:hAnsi="Times New Roman" w:cs="Times New Roman"/>
                <w:b/>
                <w:color w:val="000000"/>
                <w:sz w:val="28"/>
                <w:szCs w:val="28"/>
                <w:lang w:val="nl-NL"/>
              </w:rPr>
              <w:t>:</w:t>
            </w:r>
            <w:r w:rsidRPr="00504A7B">
              <w:rPr>
                <w:rFonts w:ascii="Times New Roman" w:eastAsia="Times New Roman" w:hAnsi="Times New Roman" w:cs="Times New Roman"/>
                <w:color w:val="000000"/>
                <w:sz w:val="28"/>
                <w:szCs w:val="28"/>
                <w:lang w:val="nl-NL"/>
              </w:rPr>
              <w:t xml:space="preserve"> Cô cho 2 tổ thi đua nhau.</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hỏi trẻ tên trò chơi.</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Củng cố: Cho 1 trẻ thực hiện lại.</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Giáo dục trẻ </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c. TCVĐ: Lăn bóng </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Ở điểm du lịch còn tổ chức một trò chơi nữa, đó là trò chơi Lăn bóng </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giới thiệu tên trò chơi cách chơi.</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tổ chức cho trẻ chơi </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Cho trẻ chơi 3 - 4 lần, cô bao quát động viên trẻ để trẻ chơi tốt.</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Hỏi trẻ tên trò chơi</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Giáo dục trẻ </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2.3. Hồi tĩnh </w:t>
            </w:r>
            <w:r w:rsidRPr="00504A7B">
              <w:rPr>
                <w:rFonts w:ascii="Times New Roman" w:eastAsia="Times New Roman" w:hAnsi="Times New Roman" w:cs="Times New Roman"/>
                <w:color w:val="000000"/>
                <w:sz w:val="28"/>
                <w:szCs w:val="28"/>
                <w:lang w:val="nl-NL"/>
              </w:rPr>
              <w:t>.</w:t>
            </w:r>
          </w:p>
          <w:p w:rsidR="00504A7B" w:rsidRPr="00504A7B" w:rsidRDefault="00504A7B" w:rsidP="00504A7B">
            <w:pPr>
              <w:tabs>
                <w:tab w:val="left" w:pos="1152"/>
              </w:tabs>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Đã đến giờ cô cháu mình phải về lớp rồi, cô và các con đi dạo nhẹ nhàng nhé.</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Kết thúc(1-2p)</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Khen ngợi trẻ và chào tạm biệt</w:t>
            </w:r>
          </w:p>
        </w:tc>
        <w:tc>
          <w:tcPr>
            <w:tcW w:w="4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 và trả lời</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khởi động cùng cô</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tập theo cô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xem cô làm mẫu</w: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A24F298" wp14:editId="167B60BA">
                      <wp:simplePos x="0" y="0"/>
                      <wp:positionH relativeFrom="column">
                        <wp:posOffset>3352800</wp:posOffset>
                      </wp:positionH>
                      <wp:positionV relativeFrom="paragraph">
                        <wp:posOffset>101600</wp:posOffset>
                      </wp:positionV>
                      <wp:extent cx="137795" cy="247650"/>
                      <wp:effectExtent l="0" t="0" r="0" b="0"/>
                      <wp:wrapNone/>
                      <wp:docPr id="106" name="Rectangles 106"/>
                      <wp:cNvGraphicFramePr/>
                      <a:graphic xmlns:a="http://schemas.openxmlformats.org/drawingml/2006/main">
                        <a:graphicData uri="http://schemas.microsoft.com/office/word/2010/wordprocessingShape">
                          <wps:wsp>
                            <wps:cNvSpPr/>
                            <wps:spPr>
                              <a:xfrm>
                                <a:off x="5286628" y="3665700"/>
                                <a:ext cx="11874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after="0" w:line="240" w:lineRule="auto"/>
                                  </w:pPr>
                                </w:p>
                                <w:p w:rsidR="00E6527B" w:rsidRDefault="00E6527B" w:rsidP="00504A7B">
                                  <w:pPr>
                                    <w:spacing w:after="0" w:line="240" w:lineRule="auto"/>
                                  </w:pPr>
                                </w:p>
                              </w:txbxContent>
                            </wps:txbx>
                            <wps:bodyPr spcFirstLastPara="1" wrap="square" lIns="91425" tIns="45700" rIns="91425" bIns="45700" anchor="t" anchorCtr="0">
                              <a:noAutofit/>
                            </wps:bodyPr>
                          </wps:wsp>
                        </a:graphicData>
                      </a:graphic>
                    </wp:anchor>
                  </w:drawing>
                </mc:Choice>
                <mc:Fallback>
                  <w:pict>
                    <v:rect w14:anchorId="1A24F298" id="Rectangles 106" o:spid="_x0000_s1039" style="position:absolute;left:0;text-align:left;margin-left:264pt;margin-top:8pt;width:10.85pt;height:1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">
                      <v:stroke startarrowwidth="narrow" startarrowlength="short" endarrowwidth="narrow" endarrowlength="short"/>
                      <v:textbox inset="2.53958mm,1.2694mm,2.53958mm,1.2694mm">
                        <w:txbxContent>
                          <w:p w:rsidR="00E6527B" w:rsidRDefault="00E6527B" w:rsidP="00504A7B">
                            <w:pPr>
                              <w:spacing w:after="0" w:line="240" w:lineRule="auto"/>
                            </w:pPr>
                          </w:p>
                          <w:p w:rsidR="00E6527B" w:rsidRDefault="00E6527B" w:rsidP="00504A7B">
                            <w:pPr>
                              <w:spacing w:after="0" w:line="240" w:lineRule="auto"/>
                            </w:pPr>
                          </w:p>
                        </w:txbxContent>
                      </v:textbox>
                    </v:rect>
                  </w:pict>
                </mc:Fallback>
              </mc:AlternateContent>
            </w: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63A7931" wp14:editId="5C481A6D">
                      <wp:simplePos x="0" y="0"/>
                      <wp:positionH relativeFrom="column">
                        <wp:posOffset>3213100</wp:posOffset>
                      </wp:positionH>
                      <wp:positionV relativeFrom="paragraph">
                        <wp:posOffset>152400</wp:posOffset>
                      </wp:positionV>
                      <wp:extent cx="137795" cy="247650"/>
                      <wp:effectExtent l="0" t="0" r="0" b="0"/>
                      <wp:wrapNone/>
                      <wp:docPr id="107" name="Rectangles 107"/>
                      <wp:cNvGraphicFramePr/>
                      <a:graphic xmlns:a="http://schemas.openxmlformats.org/drawingml/2006/main">
                        <a:graphicData uri="http://schemas.microsoft.com/office/word/2010/wordprocessingShape">
                          <wps:wsp>
                            <wps:cNvSpPr/>
                            <wps:spPr>
                              <a:xfrm>
                                <a:off x="5286628" y="3665700"/>
                                <a:ext cx="11874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after="0" w:line="240" w:lineRule="auto"/>
                                  </w:pPr>
                                </w:p>
                                <w:p w:rsidR="00E6527B" w:rsidRDefault="00E6527B" w:rsidP="00504A7B">
                                  <w:pPr>
                                    <w:spacing w:after="0" w:line="240" w:lineRule="auto"/>
                                  </w:pPr>
                                </w:p>
                              </w:txbxContent>
                            </wps:txbx>
                            <wps:bodyPr spcFirstLastPara="1" wrap="square" lIns="91425" tIns="45700" rIns="91425" bIns="45700" anchor="t" anchorCtr="0">
                              <a:noAutofit/>
                            </wps:bodyPr>
                          </wps:wsp>
                        </a:graphicData>
                      </a:graphic>
                    </wp:anchor>
                  </w:drawing>
                </mc:Choice>
                <mc:Fallback>
                  <w:pict>
                    <v:rect w14:anchorId="163A7931" id="Rectangles 107" o:spid="_x0000_s1040" style="position:absolute;left:0;text-align:left;margin-left:253pt;margin-top:12pt;width:10.85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">
                      <v:stroke startarrowwidth="narrow" startarrowlength="short" endarrowwidth="narrow" endarrowlength="short"/>
                      <v:textbox inset="2.53958mm,1.2694mm,2.53958mm,1.2694mm">
                        <w:txbxContent>
                          <w:p w:rsidR="00E6527B" w:rsidRDefault="00E6527B" w:rsidP="00504A7B">
                            <w:pPr>
                              <w:spacing w:after="0" w:line="240" w:lineRule="auto"/>
                            </w:pPr>
                          </w:p>
                          <w:p w:rsidR="00E6527B" w:rsidRDefault="00E6527B" w:rsidP="00504A7B">
                            <w:pPr>
                              <w:spacing w:after="0" w:line="240" w:lineRule="auto"/>
                            </w:pPr>
                          </w:p>
                        </w:txbxContent>
                      </v:textbox>
                    </v:rect>
                  </w:pict>
                </mc:Fallback>
              </mc:AlternateConten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quan sát và lắng nghe</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52AA854" wp14:editId="60888B76">
                      <wp:simplePos x="0" y="0"/>
                      <wp:positionH relativeFrom="column">
                        <wp:posOffset>3149600</wp:posOffset>
                      </wp:positionH>
                      <wp:positionV relativeFrom="paragraph">
                        <wp:posOffset>12700</wp:posOffset>
                      </wp:positionV>
                      <wp:extent cx="229870" cy="247650"/>
                      <wp:effectExtent l="0" t="0" r="0" b="0"/>
                      <wp:wrapNone/>
                      <wp:docPr id="104" name="Curved Right Arrow 104"/>
                      <wp:cNvGraphicFramePr/>
                      <a:graphic xmlns:a="http://schemas.openxmlformats.org/drawingml/2006/main">
                        <a:graphicData uri="http://schemas.microsoft.com/office/word/2010/wordprocessingShape">
                          <wps:wsp>
                            <wps:cNvSpPr/>
                            <wps:spPr>
                              <a:xfrm>
                                <a:off x="5240590" y="3665700"/>
                                <a:ext cx="210820" cy="228600"/>
                              </a:xfrm>
                              <a:prstGeom prst="curvedRightArrow">
                                <a:avLst>
                                  <a:gd name="adj1" fmla="val 25000"/>
                                  <a:gd name="adj2" fmla="val 50000"/>
                                  <a:gd name="adj3" fmla="val 25000"/>
                                </a:avLst>
                              </a:prstGeom>
                              <a:solidFill>
                                <a:srgbClr val="FFFFFF"/>
                              </a:solidFill>
                              <a:ln w="9525" cap="flat" cmpd="sng">
                                <a:solidFill>
                                  <a:srgbClr val="000000"/>
                                </a:solidFill>
                                <a:prstDash val="solid"/>
                                <a:miter lim="800000"/>
                                <a:headEnd type="none" w="sm" len="sm"/>
                                <a:tailEnd type="none" w="sm" len="sm"/>
                              </a:ln>
                            </wps:spPr>
                            <wps:txbx>
                              <w:txbxContent>
                                <w:p w:rsidR="00E6527B" w:rsidRDefault="00E6527B" w:rsidP="00504A7B">
                                  <w:pPr>
                                    <w:spacing w:after="0" w:line="240" w:lineRule="auto"/>
                                  </w:pPr>
                                </w:p>
                                <w:p w:rsidR="00E6527B" w:rsidRDefault="00E6527B" w:rsidP="00504A7B">
                                  <w:pPr>
                                    <w:spacing w:after="0" w:line="240" w:lineRule="auto"/>
                                  </w:pPr>
                                </w:p>
                              </w:txbxContent>
                            </wps:txbx>
                            <wps:bodyPr spcFirstLastPara="1" wrap="square" lIns="91425" tIns="45700" rIns="91425" bIns="45700" anchor="t" anchorCtr="0">
                              <a:noAutofit/>
                            </wps:bodyPr>
                          </wps:wsp>
                        </a:graphicData>
                      </a:graphic>
                    </wp:anchor>
                  </w:drawing>
                </mc:Choice>
                <mc:Fallback>
                  <w:pict>
                    <v:shapetype w14:anchorId="552AA854"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104" o:spid="_x0000_s1041" type="#_x0000_t102" style="position:absolute;left:0;text-align:left;margin-left:248pt;margin-top:1pt;width:18.1pt;height:1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" adj="11640,19110,16200">
                      <v:stroke startarrowwidth="narrow" startarrowlength="short" endarrowwidth="narrow" endarrowlength="short"/>
                      <v:textbox inset="2.53958mm,1.2694mm,2.53958mm,1.2694mm">
                        <w:txbxContent>
                          <w:p w:rsidR="00E6527B" w:rsidRDefault="00E6527B" w:rsidP="00504A7B">
                            <w:pPr>
                              <w:spacing w:after="0" w:line="240" w:lineRule="auto"/>
                            </w:pPr>
                          </w:p>
                          <w:p w:rsidR="00E6527B" w:rsidRDefault="00E6527B" w:rsidP="00504A7B">
                            <w:pPr>
                              <w:spacing w:after="0" w:line="240" w:lineRule="auto"/>
                            </w:pPr>
                          </w:p>
                        </w:txbxContent>
                      </v:textbox>
                    </v:shape>
                  </w:pict>
                </mc:Fallback>
              </mc:AlternateConten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- 1 - 2 trẻ làm mẫu</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thực hiện.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trả lời.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thi đua nhau.theo nhóm</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trả lời.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- 1 trẻ thực hiện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Chú ý lắng nghe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chơi trò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trả lời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đi nhẹ nhàng 2 vòng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 và chào tạm biệt</w:t>
            </w:r>
          </w:p>
        </w:tc>
      </w:tr>
    </w:tbl>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 xml:space="preserve">                                          * DẠO CHƠI NGOÀI TRỜI</w:t>
      </w:r>
    </w:p>
    <w:tbl>
      <w:tblPr>
        <w:tblStyle w:val="Style55"/>
        <w:tblW w:w="9882"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7"/>
        <w:gridCol w:w="6625"/>
      </w:tblGrid>
      <w:tr w:rsidR="00504A7B" w:rsidRPr="00504A7B" w:rsidTr="00CF2F3D">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Hoạt động có mục đích</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Quan sát: Cầu trượt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w:t>
            </w: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Trò chơi vận động:</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w:t>
            </w:r>
            <w:r w:rsidR="00B4280D">
              <w:rPr>
                <w:rFonts w:ascii="Times New Roman" w:eastAsia="Times New Roman" w:hAnsi="Times New Roman" w:cs="Times New Roman"/>
                <w:b/>
                <w:color w:val="000000"/>
                <w:sz w:val="28"/>
                <w:szCs w:val="28"/>
                <w:lang w:val="nl-NL"/>
              </w:rPr>
              <w:t>Dung dăng dung dẻ</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Chơi tự do</w:t>
            </w:r>
          </w:p>
        </w:tc>
        <w:tc>
          <w:tcPr>
            <w:tcW w:w="6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cho trẻ hát bài : “Đi chơi đi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Hỏi trẻ tên bài hát,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chỉ vào cầu trượt cho trẻ quan sát và đàm thoại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Đây là đồ chơi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Cầu trượt có màu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Cầu trượt dùng để làm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Giáo dục trẻ khi chơi không được xô đẩy nhau kẻo ngã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giới thiệu tên trò chơi, cách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tổ chức cho trẻ chơi trò chơi 2 -3 lần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Giáo dục trẻ biết chơi cùng bạn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chuẩn bị một số nguyên vật liệu cho trẻ chơi</w:t>
            </w:r>
          </w:p>
        </w:tc>
      </w:tr>
    </w:tbl>
    <w:p w:rsidR="00504A7B" w:rsidRPr="00504A7B" w:rsidRDefault="00504A7B" w:rsidP="00504A7B">
      <w:pP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CHƠI, HOẠT ĐỘNG Ở CÁC GÓC</w:t>
      </w:r>
    </w:p>
    <w:p w:rsidR="00504A7B" w:rsidRPr="00504A7B" w:rsidRDefault="00504A7B" w:rsidP="00504A7B">
      <w:pP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Góc thao tác vai: Tập bế em, cho em ăn </w:t>
      </w:r>
    </w:p>
    <w:p w:rsidR="00504A7B" w:rsidRPr="00504A7B" w:rsidRDefault="00504A7B" w:rsidP="00504A7B">
      <w:pP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HĐVĐV: Chơi thả hình hình, Xâu vòng</w:t>
      </w:r>
    </w:p>
    <w:p w:rsidR="00504A7B" w:rsidRPr="00504A7B" w:rsidRDefault="00856502" w:rsidP="00504A7B">
      <w:pPr>
        <w:tabs>
          <w:tab w:val="left" w:pos="915"/>
        </w:tabs>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Góc vận động:  Chơi với bóng</w:t>
      </w:r>
      <w:r w:rsidR="00504A7B" w:rsidRPr="00504A7B">
        <w:rPr>
          <w:rFonts w:ascii="Times New Roman" w:eastAsia="Times New Roman" w:hAnsi="Times New Roman" w:cs="Times New Roman"/>
          <w:color w:val="000000"/>
          <w:sz w:val="28"/>
          <w:szCs w:val="28"/>
          <w:lang w:val="nl-NL"/>
        </w:rPr>
        <w:t>,</w:t>
      </w:r>
      <w:r>
        <w:rPr>
          <w:rFonts w:ascii="Times New Roman" w:eastAsia="Times New Roman" w:hAnsi="Times New Roman" w:cs="Times New Roman"/>
          <w:color w:val="000000"/>
          <w:sz w:val="28"/>
          <w:szCs w:val="28"/>
          <w:lang w:val="nl-NL"/>
        </w:rPr>
        <w:t xml:space="preserve"> </w:t>
      </w:r>
      <w:bookmarkStart w:id="0" w:name="_GoBack"/>
      <w:bookmarkEnd w:id="0"/>
      <w:r w:rsidR="00504A7B" w:rsidRPr="00504A7B">
        <w:rPr>
          <w:rFonts w:ascii="Times New Roman" w:eastAsia="Times New Roman" w:hAnsi="Times New Roman" w:cs="Times New Roman"/>
          <w:color w:val="000000"/>
          <w:sz w:val="28"/>
          <w:szCs w:val="28"/>
          <w:lang w:val="nl-NL"/>
        </w:rPr>
        <w:t xml:space="preserve">Chơi với vòng </w:t>
      </w:r>
    </w:p>
    <w:p w:rsidR="00504A7B" w:rsidRPr="00504A7B" w:rsidRDefault="00504A7B" w:rsidP="00504A7B">
      <w:pP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 CHƠI TẬP BUỔI CHIỀU</w:t>
      </w:r>
    </w:p>
    <w:p w:rsidR="00504A7B" w:rsidRPr="00504A7B" w:rsidRDefault="00504A7B" w:rsidP="00504A7B">
      <w:pP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1. </w:t>
      </w:r>
      <w:r w:rsidR="002506E6">
        <w:rPr>
          <w:rFonts w:ascii="Times New Roman" w:eastAsia="Times New Roman" w:hAnsi="Times New Roman" w:cs="Times New Roman"/>
          <w:b/>
          <w:color w:val="000000"/>
          <w:sz w:val="28"/>
          <w:szCs w:val="28"/>
          <w:lang w:val="nl-NL"/>
        </w:rPr>
        <w:t>HDTC: Chi chi chành chành</w:t>
      </w:r>
    </w:p>
    <w:p w:rsidR="00504A7B" w:rsidRPr="00504A7B" w:rsidRDefault="002506E6" w:rsidP="00504A7B">
      <w:pPr>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Cô giới thiệu tên trò chơi, cách chơi</w:t>
      </w:r>
      <w:r w:rsidR="00504A7B" w:rsidRPr="00504A7B">
        <w:rPr>
          <w:rFonts w:ascii="Times New Roman" w:eastAsia="Times New Roman" w:hAnsi="Times New Roman" w:cs="Times New Roman"/>
          <w:color w:val="000000"/>
          <w:sz w:val="28"/>
          <w:szCs w:val="28"/>
          <w:lang w:val="nl-NL"/>
        </w:rPr>
        <w:t xml:space="preserve">, luật chơi cho trẻ </w:t>
      </w:r>
    </w:p>
    <w:p w:rsidR="00504A7B" w:rsidRPr="00504A7B" w:rsidRDefault="00504A7B" w:rsidP="00504A7B">
      <w:pP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cho trẻ chơi  và bao quát trẻ chơi an toàn </w:t>
      </w:r>
    </w:p>
    <w:p w:rsidR="00504A7B" w:rsidRPr="00504A7B" w:rsidRDefault="00504A7B" w:rsidP="00504A7B">
      <w:pPr>
        <w:tabs>
          <w:tab w:val="left" w:pos="465"/>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Chơi theo ý thích:</w:t>
      </w:r>
    </w:p>
    <w:p w:rsidR="00504A7B" w:rsidRPr="00504A7B" w:rsidRDefault="00504A7B" w:rsidP="00504A7B">
      <w:pPr>
        <w:tabs>
          <w:tab w:val="left" w:pos="915"/>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ĐÁNH GIÁ TRẺ CUỐI NGÀY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Cháu Bảo Vy, Điệp Chi  nhớ được tên vận động: Tung bóng bằng hai tay và thực hiện tốt bài tập vận động </w:t>
      </w: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biết cách chơi của trò chơi vận động “Lăn bóng ”.</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 xml:space="preserve">Cháu: </w:t>
      </w:r>
      <w:r w:rsidRPr="00504A7B">
        <w:rPr>
          <w:rFonts w:ascii="Times New Roman" w:eastAsia="Times New Roman" w:hAnsi="Times New Roman" w:cs="Times New Roman"/>
          <w:color w:val="000000"/>
          <w:sz w:val="28"/>
          <w:szCs w:val="28"/>
          <w:lang w:val="nl-NL"/>
        </w:rPr>
        <w:t>Vũ ăn kén,  Nhã  Uyên, Ngọc Ánh còn khóc.</w:t>
      </w:r>
    </w:p>
    <w:p w:rsidR="00504A7B" w:rsidRPr="00504A7B" w:rsidRDefault="00504A7B" w:rsidP="00504A7B">
      <w:pPr>
        <w:tabs>
          <w:tab w:val="left" w:pos="915"/>
        </w:tabs>
        <w:spacing w:line="360" w:lineRule="auto"/>
        <w:rPr>
          <w:rFonts w:ascii="Times New Roman" w:eastAsia="Times New Roman" w:hAnsi="Times New Roman" w:cs="Times New Roman"/>
          <w:b/>
          <w:color w:val="000000"/>
          <w:sz w:val="28"/>
          <w:szCs w:val="28"/>
          <w:lang w:val="nl-NL"/>
        </w:rPr>
      </w:pPr>
      <w:r w:rsidRPr="00504A7B">
        <w:rPr>
          <w:rFonts w:ascii="Times New Roman" w:eastAsia="Times New Roman" w:hAnsi="Times New Roman" w:cs="Times New Roman"/>
          <w:color w:val="000000"/>
          <w:sz w:val="28"/>
          <w:szCs w:val="28"/>
          <w:lang w:val="nl-NL"/>
        </w:rPr>
        <w:t>BPKP:</w:t>
      </w: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 xml:space="preserve">Cô chú ý đến trẻ động viên trẻ ăn uống. Trao đổi tình hình của trẻ với phụ huynh.       </w:t>
      </w:r>
      <w:r w:rsidRPr="00504A7B">
        <w:rPr>
          <w:rFonts w:ascii="Times New Roman" w:eastAsia="Times New Roman" w:hAnsi="Times New Roman" w:cs="Times New Roman"/>
          <w:b/>
          <w:color w:val="000000"/>
          <w:sz w:val="28"/>
          <w:szCs w:val="28"/>
          <w:lang w:val="nl-NL"/>
        </w:rPr>
        <w:t xml:space="preserve">                                                           </w:t>
      </w:r>
    </w:p>
    <w:p w:rsidR="00504A7B" w:rsidRPr="00504A7B" w:rsidRDefault="00504A7B" w:rsidP="00504A7B">
      <w:pPr>
        <w:tabs>
          <w:tab w:val="left" w:pos="915"/>
        </w:tabs>
        <w:spacing w:line="360" w:lineRule="auto"/>
        <w:ind w:firstLine="4902"/>
        <w:rPr>
          <w:rFonts w:ascii="Times New Roman" w:eastAsia="Times New Roman" w:hAnsi="Times New Roman" w:cs="Times New Roman"/>
          <w:b/>
          <w:i/>
          <w:color w:val="000000"/>
          <w:sz w:val="28"/>
          <w:szCs w:val="28"/>
          <w:lang w:val="nl-NL"/>
        </w:rPr>
      </w:pPr>
    </w:p>
    <w:p w:rsidR="00504A7B" w:rsidRPr="00504A7B" w:rsidRDefault="00504A7B" w:rsidP="00504A7B">
      <w:pPr>
        <w:tabs>
          <w:tab w:val="left" w:pos="915"/>
        </w:tabs>
        <w:spacing w:line="360" w:lineRule="auto"/>
        <w:ind w:firstLine="4902"/>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t>Thứ 3 ngày 17 tháng 9 năm 2024</w:t>
      </w:r>
    </w:p>
    <w:p w:rsidR="00504A7B" w:rsidRPr="00504A7B" w:rsidRDefault="00504A7B" w:rsidP="00504A7B">
      <w:pPr>
        <w:tabs>
          <w:tab w:val="left" w:pos="915"/>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 ĐÓN TRẺ – CHƠI TỰ CHỌN – THỂ DỤC SÁNG- ĐIỂM DANH</w:t>
      </w:r>
    </w:p>
    <w:p w:rsidR="00504A7B" w:rsidRPr="00504A7B" w:rsidRDefault="00504A7B" w:rsidP="00504A7B">
      <w:pP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w:t>
      </w:r>
      <w:r w:rsidRPr="00504A7B">
        <w:rPr>
          <w:rFonts w:ascii="Times New Roman" w:eastAsia="Times New Roman" w:hAnsi="Times New Roman" w:cs="Times New Roman"/>
          <w:color w:val="000000"/>
          <w:sz w:val="28"/>
          <w:szCs w:val="28"/>
          <w:lang w:val="nl-NL"/>
        </w:rPr>
        <w:t>Cô đón trẻ vào lớp với thái độ ân cần và niềm nở, nhắc trẻ cất đồ dùng đúng nơi quy định, trao đổi với phụ huynh về tình hình của trẻ.</w:t>
      </w:r>
    </w:p>
    <w:p w:rsidR="00504A7B" w:rsidRPr="00504A7B" w:rsidRDefault="00504A7B" w:rsidP="00504A7B">
      <w:pPr>
        <w:tabs>
          <w:tab w:val="left" w:pos="1125"/>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2.</w:t>
      </w:r>
      <w:r w:rsidRPr="00504A7B">
        <w:rPr>
          <w:rFonts w:ascii="Times New Roman" w:eastAsia="Times New Roman" w:hAnsi="Times New Roman" w:cs="Times New Roman"/>
          <w:b/>
          <w:color w:val="000000"/>
          <w:sz w:val="28"/>
          <w:szCs w:val="28"/>
          <w:lang w:val="nl-NL"/>
        </w:rPr>
        <w:t xml:space="preserve"> Chơi tự chọn:</w:t>
      </w:r>
      <w:r w:rsidRPr="00504A7B">
        <w:rPr>
          <w:rFonts w:ascii="Times New Roman" w:eastAsia="Times New Roman" w:hAnsi="Times New Roman" w:cs="Times New Roman"/>
          <w:color w:val="000000"/>
          <w:sz w:val="28"/>
          <w:szCs w:val="28"/>
          <w:lang w:val="nl-NL"/>
        </w:rPr>
        <w:t xml:space="preserve">  Cô cho trẻ chơi với các loại đồ chơi ở trong lớp, sau đó cho trẻ ra sân tập thể dục sáng </w:t>
      </w:r>
    </w:p>
    <w:p w:rsidR="00504A7B" w:rsidRPr="00504A7B" w:rsidRDefault="00504A7B" w:rsidP="00504A7B">
      <w:pPr>
        <w:tabs>
          <w:tab w:val="left" w:pos="1125"/>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3. Thể dục sáng: </w:t>
      </w:r>
      <w:r w:rsidRPr="00504A7B">
        <w:rPr>
          <w:rFonts w:ascii="Times New Roman" w:eastAsia="Times New Roman" w:hAnsi="Times New Roman" w:cs="Times New Roman"/>
          <w:color w:val="000000"/>
          <w:sz w:val="28"/>
          <w:szCs w:val="28"/>
          <w:lang w:val="nl-NL"/>
        </w:rPr>
        <w:t>Như kế hoạch tuần</w:t>
      </w:r>
    </w:p>
    <w:p w:rsidR="00504A7B" w:rsidRPr="00504A7B" w:rsidRDefault="00504A7B" w:rsidP="00504A7B">
      <w:pPr>
        <w:tabs>
          <w:tab w:val="left" w:pos="1125"/>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4. Điểm danh:</w:t>
      </w:r>
      <w:r w:rsidRPr="00504A7B">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color w:val="000000"/>
          <w:sz w:val="28"/>
          <w:szCs w:val="28"/>
          <w:lang w:val="nl-NL"/>
        </w:rPr>
        <w:t xml:space="preserve"> Cô gọi tên trẻ theo thứ tự trong sổ theo dõi, trẻ để giúp trẻ nhận biết được tên mình và tên các bạn trong lớp</w:t>
      </w:r>
    </w:p>
    <w:p w:rsidR="00CF2F3D" w:rsidRPr="00CF2F3D" w:rsidRDefault="00504A7B" w:rsidP="00CF2F3D">
      <w:pPr>
        <w:spacing w:line="276" w:lineRule="auto"/>
        <w:ind w:hanging="3"/>
        <w:rPr>
          <w:rFonts w:ascii="Times New Roman" w:eastAsia="Times New Roman" w:hAnsi="Times New Roman" w:cs="Times New Roman"/>
          <w:position w:val="-1"/>
          <w:sz w:val="28"/>
          <w:szCs w:val="28"/>
        </w:rPr>
      </w:pPr>
      <w:r w:rsidRPr="00504A7B">
        <w:rPr>
          <w:rFonts w:ascii="Times New Roman" w:eastAsia="Times New Roman" w:hAnsi="Times New Roman" w:cs="Times New Roman"/>
          <w:b/>
          <w:color w:val="000000"/>
          <w:sz w:val="28"/>
          <w:szCs w:val="28"/>
          <w:lang w:val="nl-NL"/>
        </w:rPr>
        <w:t xml:space="preserve">  </w:t>
      </w:r>
      <w:r w:rsidR="00CF2F3D" w:rsidRPr="00CF2F3D">
        <w:rPr>
          <w:rFonts w:ascii="Times New Roman" w:eastAsia="Times New Roman" w:hAnsi="Times New Roman" w:cs="Times New Roman"/>
          <w:b/>
          <w:position w:val="-1"/>
          <w:sz w:val="28"/>
          <w:szCs w:val="28"/>
        </w:rPr>
        <w:t>* CHƠI TẬP CÓ CHỦ ĐỊNH</w:t>
      </w:r>
    </w:p>
    <w:p w:rsidR="00CF2F3D" w:rsidRPr="00CF2F3D" w:rsidRDefault="00CF2F3D" w:rsidP="00CF2F3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Lĩnh</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vực</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phát</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triển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nhận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thức</w:t>
      </w:r>
      <w:proofErr w:type="spellEnd"/>
      <w:r w:rsidRPr="00CF2F3D">
        <w:rPr>
          <w:rFonts w:ascii="Times New Roman" w:eastAsia="Times New Roman" w:hAnsi="Times New Roman" w:cs="Times New Roman"/>
          <w:b/>
          <w:position w:val="-1"/>
          <w:sz w:val="28"/>
          <w:szCs w:val="28"/>
        </w:rPr>
        <w:t>:</w:t>
      </w:r>
    </w:p>
    <w:p w:rsidR="00CF2F3D" w:rsidRPr="00CF2F3D" w:rsidRDefault="00CF2F3D" w:rsidP="00CF2F3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NBTN: </w:t>
      </w:r>
      <w:proofErr w:type="spellStart"/>
      <w:r w:rsidRPr="00CF2F3D">
        <w:rPr>
          <w:rFonts w:ascii="Times New Roman" w:eastAsia="Times New Roman" w:hAnsi="Times New Roman" w:cs="Times New Roman"/>
          <w:b/>
          <w:position w:val="-1"/>
          <w:sz w:val="28"/>
          <w:szCs w:val="28"/>
        </w:rPr>
        <w:t>Đề</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tài</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Bánh</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trung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thu</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đèn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ông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sao</w:t>
      </w:r>
      <w:proofErr w:type="spellEnd"/>
      <w:r w:rsidRPr="00CF2F3D">
        <w:rPr>
          <w:rFonts w:ascii="Times New Roman" w:eastAsia="Times New Roman" w:hAnsi="Times New Roman" w:cs="Times New Roman"/>
          <w:b/>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I</w:t>
      </w:r>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Mục</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đích</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yêu</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cầu</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1</w:t>
      </w:r>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Kiến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thức</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nhận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biết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gọi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đúng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tên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bánh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nhận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biết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được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sắc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ý </w:t>
      </w:r>
      <w:proofErr w:type="spellStart"/>
      <w:r w:rsidRPr="00CF2F3D">
        <w:rPr>
          <w:rFonts w:ascii="Times New Roman" w:eastAsia="Times New Roman" w:hAnsi="Times New Roman" w:cs="Times New Roman"/>
          <w:position w:val="-1"/>
          <w:sz w:val="28"/>
          <w:szCs w:val="28"/>
        </w:rPr>
        <w:t>nghĩa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của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bánh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2. </w:t>
      </w:r>
      <w:proofErr w:type="spellStart"/>
      <w:r w:rsidRPr="00CF2F3D">
        <w:rPr>
          <w:rFonts w:ascii="Times New Roman" w:eastAsia="Times New Roman" w:hAnsi="Times New Roman" w:cs="Times New Roman"/>
          <w:b/>
          <w:position w:val="-1"/>
          <w:sz w:val="28"/>
          <w:szCs w:val="28"/>
        </w:rPr>
        <w:t>Kỹ</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năng</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kỹ</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năng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đúng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rõ</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ràng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về</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tên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gọi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sắc</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kỹ</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năng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chú</w:t>
      </w:r>
      <w:proofErr w:type="spellEnd"/>
      <w:r w:rsidRPr="00CF2F3D">
        <w:rPr>
          <w:rFonts w:ascii="Times New Roman" w:eastAsia="Times New Roman" w:hAnsi="Times New Roman" w:cs="Times New Roman"/>
          <w:position w:val="-1"/>
          <w:sz w:val="28"/>
          <w:szCs w:val="28"/>
        </w:rPr>
        <w:t xml:space="preserve"> ý, </w:t>
      </w:r>
      <w:proofErr w:type="spellStart"/>
      <w:r w:rsidRPr="00CF2F3D">
        <w:rPr>
          <w:rFonts w:ascii="Times New Roman" w:eastAsia="Times New Roman" w:hAnsi="Times New Roman" w:cs="Times New Roman"/>
          <w:position w:val="-1"/>
          <w:sz w:val="28"/>
          <w:szCs w:val="28"/>
        </w:rPr>
        <w:t>ghi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nhớ</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khả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năng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quan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của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3. </w:t>
      </w:r>
      <w:proofErr w:type="spellStart"/>
      <w:r w:rsidRPr="00CF2F3D">
        <w:rPr>
          <w:rFonts w:ascii="Times New Roman" w:eastAsia="Times New Roman" w:hAnsi="Times New Roman" w:cs="Times New Roman"/>
          <w:b/>
          <w:position w:val="-1"/>
          <w:sz w:val="28"/>
          <w:szCs w:val="28"/>
        </w:rPr>
        <w:t>Thái</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độ</w:t>
      </w:r>
      <w:proofErr w:type="spellEnd"/>
      <w:r w:rsidRPr="00CF2F3D">
        <w:rPr>
          <w:rFonts w:ascii="Times New Roman" w:eastAsia="Times New Roman" w:hAnsi="Times New Roman" w:cs="Times New Roman"/>
          <w:b/>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Giáo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dục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biết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giữ</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đồ</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đồ</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chơi</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II. </w:t>
      </w:r>
      <w:proofErr w:type="spellStart"/>
      <w:r w:rsidRPr="00CF2F3D">
        <w:rPr>
          <w:rFonts w:ascii="Times New Roman" w:eastAsia="Times New Roman" w:hAnsi="Times New Roman" w:cs="Times New Roman"/>
          <w:b/>
          <w:position w:val="-1"/>
          <w:sz w:val="28"/>
          <w:szCs w:val="28"/>
        </w:rPr>
        <w:t>Chuẩn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bị</w:t>
      </w:r>
      <w:proofErr w:type="spellEnd"/>
      <w:r w:rsidRPr="00CF2F3D">
        <w:rPr>
          <w:rFonts w:ascii="Times New Roman" w:eastAsia="Times New Roman" w:hAnsi="Times New Roman" w:cs="Times New Roman"/>
          <w:b/>
          <w:position w:val="-1"/>
          <w:sz w:val="28"/>
          <w:szCs w:val="28"/>
        </w:rPr>
        <w:t>:</w:t>
      </w:r>
    </w:p>
    <w:tbl>
      <w:tblPr>
        <w:tblW w:w="9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6"/>
        <w:gridCol w:w="4891"/>
      </w:tblGrid>
      <w:tr w:rsidR="00CF2F3D" w:rsidRPr="00CF2F3D" w:rsidTr="00CF2F3D">
        <w:trPr>
          <w:trHeight w:val="361"/>
        </w:trPr>
        <w:tc>
          <w:tcPr>
            <w:tcW w:w="4836"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roofErr w:type="spellStart"/>
            <w:r w:rsidRPr="00CF2F3D">
              <w:rPr>
                <w:rFonts w:ascii="Times New Roman" w:eastAsia="Times New Roman" w:hAnsi="Times New Roman" w:cs="Times New Roman"/>
                <w:b/>
                <w:position w:val="-1"/>
                <w:sz w:val="28"/>
                <w:szCs w:val="28"/>
              </w:rPr>
              <w:t>Đồ</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dùng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của</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cô</w:t>
            </w:r>
            <w:proofErr w:type="spellEnd"/>
            <w:r w:rsidRPr="00CF2F3D">
              <w:rPr>
                <w:rFonts w:ascii="Times New Roman" w:eastAsia="Times New Roman" w:hAnsi="Times New Roman" w:cs="Times New Roman"/>
                <w:b/>
                <w:position w:val="-1"/>
                <w:sz w:val="28"/>
                <w:szCs w:val="28"/>
              </w:rPr>
              <w:t>:</w:t>
            </w:r>
          </w:p>
        </w:tc>
        <w:tc>
          <w:tcPr>
            <w:tcW w:w="4891"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roofErr w:type="spellStart"/>
            <w:r w:rsidRPr="00CF2F3D">
              <w:rPr>
                <w:rFonts w:ascii="Times New Roman" w:eastAsia="Times New Roman" w:hAnsi="Times New Roman" w:cs="Times New Roman"/>
                <w:b/>
                <w:position w:val="-1"/>
                <w:sz w:val="28"/>
                <w:szCs w:val="28"/>
              </w:rPr>
              <w:t>Đồ</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dùng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của</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trẻ</w:t>
            </w:r>
            <w:proofErr w:type="spellEnd"/>
          </w:p>
        </w:tc>
      </w:tr>
      <w:tr w:rsidR="00CF2F3D" w:rsidRPr="00CF2F3D" w:rsidTr="00CF2F3D">
        <w:trPr>
          <w:trHeight w:val="1101"/>
        </w:trPr>
        <w:tc>
          <w:tcPr>
            <w:tcW w:w="4836"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Bài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Chiếc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bánh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p>
          <w:p w:rsidR="00CF2F3D" w:rsidRPr="00CF2F3D" w:rsidRDefault="00CF2F3D" w:rsidP="00CF2F3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Chiếu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trải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ngồi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thành</w:t>
            </w:r>
            <w:proofErr w:type="spellEnd"/>
            <w:r w:rsidRPr="00CF2F3D">
              <w:rPr>
                <w:rFonts w:ascii="Times New Roman" w:eastAsia="Times New Roman" w:hAnsi="Times New Roman" w:cs="Times New Roman"/>
                <w:position w:val="-1"/>
                <w:sz w:val="28"/>
                <w:szCs w:val="28"/>
              </w:rPr>
              <w:t xml:space="preserve"> 2 </w:t>
            </w:r>
            <w:proofErr w:type="spellStart"/>
            <w:r w:rsidRPr="00CF2F3D">
              <w:rPr>
                <w:rFonts w:ascii="Times New Roman" w:eastAsia="Times New Roman" w:hAnsi="Times New Roman" w:cs="Times New Roman"/>
                <w:position w:val="-1"/>
                <w:sz w:val="28"/>
                <w:szCs w:val="28"/>
              </w:rPr>
              <w:t>nhóm</w:t>
            </w:r>
            <w:proofErr w:type="spellEnd"/>
          </w:p>
        </w:tc>
        <w:tc>
          <w:tcPr>
            <w:tcW w:w="4891"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Tâm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thế</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thoải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mái</w:t>
            </w:r>
            <w:proofErr w:type="spellEnd"/>
            <w:r w:rsidRPr="00CF2F3D">
              <w:rPr>
                <w:rFonts w:ascii="Times New Roman" w:eastAsia="Times New Roman" w:hAnsi="Times New Roman" w:cs="Times New Roman"/>
                <w:position w:val="-1"/>
                <w:sz w:val="28"/>
                <w:szCs w:val="28"/>
              </w:rPr>
              <w:t>.</w:t>
            </w:r>
          </w:p>
        </w:tc>
      </w:tr>
    </w:tbl>
    <w:p w:rsidR="00CF2F3D" w:rsidRPr="00CF2F3D" w:rsidRDefault="00CF2F3D" w:rsidP="00CF2F3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III.</w:t>
      </w: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b/>
          <w:position w:val="-1"/>
          <w:sz w:val="28"/>
          <w:szCs w:val="28"/>
        </w:rPr>
        <w:t>Tiến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trình</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hoạt</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động</w:t>
      </w:r>
      <w:proofErr w:type="spellEnd"/>
    </w:p>
    <w:tbl>
      <w:tblPr>
        <w:tblW w:w="98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29"/>
        <w:gridCol w:w="3253"/>
      </w:tblGrid>
      <w:tr w:rsidR="00CF2F3D" w:rsidRPr="00CF2F3D" w:rsidTr="00CF2F3D">
        <w:tc>
          <w:tcPr>
            <w:tcW w:w="6629"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tabs>
                <w:tab w:val="left" w:pos="2730"/>
              </w:tabs>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roofErr w:type="spellStart"/>
            <w:r w:rsidRPr="00CF2F3D">
              <w:rPr>
                <w:rFonts w:ascii="Times New Roman" w:eastAsia="Times New Roman" w:hAnsi="Times New Roman" w:cs="Times New Roman"/>
                <w:b/>
                <w:position w:val="-1"/>
                <w:sz w:val="28"/>
                <w:szCs w:val="28"/>
              </w:rPr>
              <w:lastRenderedPageBreak/>
              <w:t>Hoạt</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động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của</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cô</w:t>
            </w:r>
            <w:proofErr w:type="spellEnd"/>
          </w:p>
        </w:tc>
        <w:tc>
          <w:tcPr>
            <w:tcW w:w="3253"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tabs>
                <w:tab w:val="left" w:pos="2730"/>
              </w:tabs>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roofErr w:type="spellStart"/>
            <w:r w:rsidRPr="00CF2F3D">
              <w:rPr>
                <w:rFonts w:ascii="Times New Roman" w:eastAsia="Times New Roman" w:hAnsi="Times New Roman" w:cs="Times New Roman"/>
                <w:b/>
                <w:position w:val="-1"/>
                <w:sz w:val="28"/>
                <w:szCs w:val="28"/>
              </w:rPr>
              <w:t>Hoạt</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động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của</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trẻ</w:t>
            </w:r>
            <w:proofErr w:type="spellEnd"/>
          </w:p>
        </w:tc>
      </w:tr>
      <w:tr w:rsidR="00CF2F3D" w:rsidRPr="00CF2F3D" w:rsidTr="00CF2F3D">
        <w:tc>
          <w:tcPr>
            <w:tcW w:w="6629"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1</w:t>
            </w: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b/>
                <w:position w:val="-1"/>
                <w:sz w:val="28"/>
                <w:szCs w:val="28"/>
              </w:rPr>
              <w:t>Ổn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định</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giới</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thiệu</w:t>
            </w:r>
            <w:proofErr w:type="spellEnd"/>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bài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Chiếc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Các</w:t>
            </w:r>
            <w:proofErr w:type="spellEnd"/>
            <w:r w:rsidRPr="00CF2F3D">
              <w:rPr>
                <w:rFonts w:ascii="Times New Roman" w:eastAsia="Times New Roman" w:hAnsi="Times New Roman" w:cs="Times New Roman"/>
                <w:position w:val="-1"/>
                <w:sz w:val="28"/>
                <w:szCs w:val="28"/>
              </w:rPr>
              <w:t xml:space="preserve"> con </w:t>
            </w:r>
            <w:proofErr w:type="spellStart"/>
            <w:r w:rsidRPr="00CF2F3D">
              <w:rPr>
                <w:rFonts w:ascii="Times New Roman" w:eastAsia="Times New Roman" w:hAnsi="Times New Roman" w:cs="Times New Roman"/>
                <w:position w:val="-1"/>
                <w:sz w:val="28"/>
                <w:szCs w:val="28"/>
              </w:rPr>
              <w:t>vừa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xong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bài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Trong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bài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thì</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bạn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nhỏ</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như</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thế</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nào</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Trò</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chuyện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về</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nội</w:t>
            </w:r>
            <w:proofErr w:type="spellEnd"/>
            <w:r w:rsidRPr="00CF2F3D">
              <w:rPr>
                <w:rFonts w:ascii="Times New Roman" w:eastAsia="Times New Roman" w:hAnsi="Times New Roman" w:cs="Times New Roman"/>
                <w:position w:val="-1"/>
                <w:sz w:val="28"/>
                <w:szCs w:val="28"/>
              </w:rPr>
              <w:t xml:space="preserve"> dung </w:t>
            </w:r>
            <w:proofErr w:type="spellStart"/>
            <w:r w:rsidRPr="00CF2F3D">
              <w:rPr>
                <w:rFonts w:ascii="Times New Roman" w:eastAsia="Times New Roman" w:hAnsi="Times New Roman" w:cs="Times New Roman"/>
                <w:position w:val="-1"/>
                <w:sz w:val="28"/>
                <w:szCs w:val="28"/>
              </w:rPr>
              <w:t>bài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2. </w:t>
            </w:r>
            <w:proofErr w:type="spellStart"/>
            <w:r w:rsidRPr="00CF2F3D">
              <w:rPr>
                <w:rFonts w:ascii="Times New Roman" w:eastAsia="Times New Roman" w:hAnsi="Times New Roman" w:cs="Times New Roman"/>
                <w:b/>
                <w:position w:val="-1"/>
                <w:sz w:val="28"/>
                <w:szCs w:val="28"/>
              </w:rPr>
              <w:t>Nội</w:t>
            </w:r>
            <w:proofErr w:type="spellEnd"/>
            <w:r w:rsidRPr="00CF2F3D">
              <w:rPr>
                <w:rFonts w:ascii="Times New Roman" w:eastAsia="Times New Roman" w:hAnsi="Times New Roman" w:cs="Times New Roman"/>
                <w:b/>
                <w:position w:val="-1"/>
                <w:sz w:val="28"/>
                <w:szCs w:val="28"/>
              </w:rPr>
              <w:t xml:space="preserve"> dung: (10-12phút)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2.1. </w:t>
            </w:r>
            <w:proofErr w:type="spellStart"/>
            <w:r w:rsidRPr="00CF2F3D">
              <w:rPr>
                <w:rFonts w:ascii="Times New Roman" w:eastAsia="Times New Roman" w:hAnsi="Times New Roman" w:cs="Times New Roman"/>
                <w:b/>
                <w:position w:val="-1"/>
                <w:sz w:val="28"/>
                <w:szCs w:val="28"/>
              </w:rPr>
              <w:t>Hoạt</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động</w:t>
            </w:r>
            <w:proofErr w:type="spellEnd"/>
            <w:r w:rsidRPr="00CF2F3D">
              <w:rPr>
                <w:rFonts w:ascii="Times New Roman" w:eastAsia="Times New Roman" w:hAnsi="Times New Roman" w:cs="Times New Roman"/>
                <w:b/>
                <w:position w:val="-1"/>
                <w:sz w:val="28"/>
                <w:szCs w:val="28"/>
              </w:rPr>
              <w:t xml:space="preserve"> 1:</w:t>
            </w:r>
            <w:r w:rsidRPr="00CF2F3D">
              <w:rPr>
                <w:rFonts w:ascii="Times New Roman" w:eastAsia="Times New Roman" w:hAnsi="Times New Roman" w:cs="Times New Roman"/>
                <w:position w:val="-1"/>
                <w:sz w:val="28"/>
                <w:szCs w:val="28"/>
              </w:rPr>
              <w:t xml:space="preserve"> </w:t>
            </w:r>
            <w:r w:rsidRPr="00CF2F3D">
              <w:rPr>
                <w:rFonts w:ascii="Times New Roman" w:eastAsia="Times New Roman" w:hAnsi="Times New Roman" w:cs="Times New Roman"/>
                <w:b/>
                <w:position w:val="-1"/>
                <w:sz w:val="28"/>
                <w:szCs w:val="28"/>
              </w:rPr>
              <w:t xml:space="preserve">NBTN: </w:t>
            </w:r>
            <w:proofErr w:type="spellStart"/>
            <w:r w:rsidRPr="00CF2F3D">
              <w:rPr>
                <w:rFonts w:ascii="Times New Roman" w:eastAsia="Times New Roman" w:hAnsi="Times New Roman" w:cs="Times New Roman"/>
                <w:b/>
                <w:position w:val="-1"/>
                <w:sz w:val="28"/>
                <w:szCs w:val="28"/>
              </w:rPr>
              <w:t>Bánh</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trung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thu</w:t>
            </w:r>
            <w:proofErr w:type="spellEnd"/>
            <w:r w:rsidRPr="00CF2F3D">
              <w:rPr>
                <w:rFonts w:ascii="Times New Roman" w:eastAsia="Times New Roman" w:hAnsi="Times New Roman" w:cs="Times New Roman"/>
                <w:b/>
                <w:position w:val="-1"/>
                <w:sz w:val="28"/>
                <w:szCs w:val="28"/>
              </w:rPr>
              <w:t xml:space="preserve"> – </w:t>
            </w:r>
            <w:proofErr w:type="spellStart"/>
            <w:r w:rsidRPr="00CF2F3D">
              <w:rPr>
                <w:rFonts w:ascii="Times New Roman" w:eastAsia="Times New Roman" w:hAnsi="Times New Roman" w:cs="Times New Roman"/>
                <w:b/>
                <w:position w:val="-1"/>
                <w:sz w:val="28"/>
                <w:szCs w:val="28"/>
              </w:rPr>
              <w:t>đèn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ông</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sao</w:t>
            </w:r>
            <w:proofErr w:type="spellEnd"/>
            <w:r w:rsidRPr="00CF2F3D">
              <w:rPr>
                <w:rFonts w:ascii="Times New Roman" w:eastAsia="Times New Roman" w:hAnsi="Times New Roman" w:cs="Times New Roman"/>
                <w:position w:val="-1"/>
                <w:sz w:val="28"/>
                <w:szCs w:val="28"/>
              </w:rPr>
              <w:t xml:space="preserve"> (6-7 </w:t>
            </w:r>
            <w:proofErr w:type="spellStart"/>
            <w:r w:rsidRPr="00CF2F3D">
              <w:rPr>
                <w:rFonts w:ascii="Times New Roman" w:eastAsia="Times New Roman" w:hAnsi="Times New Roman" w:cs="Times New Roman"/>
                <w:position w:val="-1"/>
                <w:sz w:val="28"/>
                <w:szCs w:val="28"/>
              </w:rPr>
              <w:t>phút</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Lúc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nãy</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tham</w:t>
            </w:r>
            <w:proofErr w:type="spellEnd"/>
            <w:r w:rsidRPr="00CF2F3D">
              <w:rPr>
                <w:rFonts w:ascii="Times New Roman" w:eastAsia="Times New Roman" w:hAnsi="Times New Roman" w:cs="Times New Roman"/>
                <w:position w:val="-1"/>
                <w:sz w:val="28"/>
                <w:szCs w:val="28"/>
              </w:rPr>
              <w:t xml:space="preserve"> qua </w:t>
            </w:r>
            <w:proofErr w:type="spellStart"/>
            <w:r w:rsidRPr="00CF2F3D">
              <w:rPr>
                <w:rFonts w:ascii="Times New Roman" w:eastAsia="Times New Roman" w:hAnsi="Times New Roman" w:cs="Times New Roman"/>
                <w:position w:val="-1"/>
                <w:sz w:val="28"/>
                <w:szCs w:val="28"/>
              </w:rPr>
              <w:t>gian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hàng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thì</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có</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mua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được</w:t>
            </w:r>
            <w:proofErr w:type="spellEnd"/>
            <w:r w:rsidRPr="00CF2F3D">
              <w:rPr>
                <w:rFonts w:ascii="Times New Roman" w:eastAsia="Times New Roman" w:hAnsi="Times New Roman" w:cs="Times New Roman"/>
                <w:position w:val="-1"/>
                <w:sz w:val="28"/>
                <w:szCs w:val="28"/>
              </w:rPr>
              <w:t xml:space="preserve"> 1 </w:t>
            </w:r>
            <w:proofErr w:type="spellStart"/>
            <w:r w:rsidRPr="00CF2F3D">
              <w:rPr>
                <w:rFonts w:ascii="Times New Roman" w:eastAsia="Times New Roman" w:hAnsi="Times New Roman" w:cs="Times New Roman"/>
                <w:position w:val="-1"/>
                <w:sz w:val="28"/>
                <w:szCs w:val="28"/>
              </w:rPr>
              <w:t>số</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món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hàng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Bây</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giờ</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bạn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khám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xem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mua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được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nhé</w:t>
            </w:r>
            <w:proofErr w:type="spellEnd"/>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Cho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về</w:t>
            </w:r>
            <w:proofErr w:type="spellEnd"/>
            <w:r w:rsidRPr="00CF2F3D">
              <w:rPr>
                <w:rFonts w:ascii="Times New Roman" w:eastAsia="Times New Roman" w:hAnsi="Times New Roman" w:cs="Times New Roman"/>
                <w:position w:val="-1"/>
                <w:sz w:val="28"/>
                <w:szCs w:val="28"/>
              </w:rPr>
              <w:t xml:space="preserve"> 2 </w:t>
            </w:r>
            <w:proofErr w:type="spellStart"/>
            <w:r w:rsidRPr="00CF2F3D">
              <w:rPr>
                <w:rFonts w:ascii="Times New Roman" w:eastAsia="Times New Roman" w:hAnsi="Times New Roman" w:cs="Times New Roman"/>
                <w:position w:val="-1"/>
                <w:sz w:val="28"/>
                <w:szCs w:val="28"/>
              </w:rPr>
              <w:t>nhóm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ngồi</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Cho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khám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đưa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bánh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ra.</w:t>
            </w:r>
            <w:proofErr w:type="spellEnd"/>
            <w:r w:rsidRPr="00CF2F3D">
              <w:rPr>
                <w:rFonts w:ascii="Times New Roman" w:eastAsia="Times New Roman" w:hAnsi="Times New Roman" w:cs="Times New Roman"/>
                <w:position w:val="-1"/>
                <w:sz w:val="28"/>
                <w:szCs w:val="28"/>
              </w:rPr>
              <w:t xml:space="preserve"> (Cho </w:t>
            </w:r>
            <w:proofErr w:type="spellStart"/>
            <w:r w:rsidRPr="00CF2F3D">
              <w:rPr>
                <w:rFonts w:ascii="Times New Roman" w:eastAsia="Times New Roman" w:hAnsi="Times New Roman" w:cs="Times New Roman"/>
                <w:position w:val="-1"/>
                <w:sz w:val="28"/>
                <w:szCs w:val="28"/>
              </w:rPr>
              <w:t>cả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lớp</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nhân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Bánh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có</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những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w:t>
            </w:r>
            <w:proofErr w:type="spellEnd"/>
            <w:r w:rsidRPr="00CF2F3D">
              <w:rPr>
                <w:rFonts w:ascii="Times New Roman" w:eastAsia="Times New Roman" w:hAnsi="Times New Roman" w:cs="Times New Roman"/>
                <w:position w:val="-1"/>
                <w:sz w:val="28"/>
                <w:szCs w:val="28"/>
              </w:rPr>
              <w:t xml:space="preserve">? (Cho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 xml:space="preserve"> 3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cơ</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bản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mở</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rộng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giới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thiệu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nhiều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khác</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(Cho </w:t>
            </w:r>
            <w:proofErr w:type="spellStart"/>
            <w:r w:rsidRPr="00CF2F3D">
              <w:rPr>
                <w:rFonts w:ascii="Times New Roman" w:eastAsia="Times New Roman" w:hAnsi="Times New Roman" w:cs="Times New Roman"/>
                <w:position w:val="-1"/>
                <w:sz w:val="28"/>
                <w:szCs w:val="28"/>
              </w:rPr>
              <w:t>cả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lớp</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nhân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Bánh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để</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làm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củng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cố</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lại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Đây</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bánh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là</w:t>
            </w:r>
            <w:proofErr w:type="spellEnd"/>
            <w:r w:rsidRPr="00CF2F3D">
              <w:rPr>
                <w:rFonts w:ascii="Times New Roman" w:eastAsia="Times New Roman" w:hAnsi="Times New Roman" w:cs="Times New Roman"/>
                <w:position w:val="-1"/>
                <w:sz w:val="28"/>
                <w:szCs w:val="28"/>
              </w:rPr>
              <w:t xml:space="preserve"> 1 </w:t>
            </w:r>
            <w:proofErr w:type="spellStart"/>
            <w:r w:rsidRPr="00CF2F3D">
              <w:rPr>
                <w:rFonts w:ascii="Times New Roman" w:eastAsia="Times New Roman" w:hAnsi="Times New Roman" w:cs="Times New Roman"/>
                <w:position w:val="-1"/>
                <w:sz w:val="28"/>
                <w:szCs w:val="28"/>
              </w:rPr>
              <w:t>loại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đặc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trưng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những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ngày</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r w:rsidRPr="00CF2F3D">
              <w:rPr>
                <w:rFonts w:ascii="Times New Roman" w:eastAsia="Times New Roman" w:hAnsi="Times New Roman" w:cs="Times New Roman"/>
                <w:position w:val="-1"/>
                <w:sz w:val="28"/>
                <w:szCs w:val="28"/>
              </w:rPr>
              <w:t xml:space="preserve"> 15/8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lịch</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hàng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năm</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giới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thiệu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Các</w:t>
            </w:r>
            <w:proofErr w:type="spellEnd"/>
            <w:r w:rsidRPr="00CF2F3D">
              <w:rPr>
                <w:rFonts w:ascii="Times New Roman" w:eastAsia="Times New Roman" w:hAnsi="Times New Roman" w:cs="Times New Roman"/>
                <w:position w:val="-1"/>
                <w:sz w:val="28"/>
                <w:szCs w:val="28"/>
              </w:rPr>
              <w:t xml:space="preserve"> con </w:t>
            </w:r>
            <w:proofErr w:type="spellStart"/>
            <w:r w:rsidRPr="00CF2F3D">
              <w:rPr>
                <w:rFonts w:ascii="Times New Roman" w:eastAsia="Times New Roman" w:hAnsi="Times New Roman" w:cs="Times New Roman"/>
                <w:position w:val="-1"/>
                <w:sz w:val="28"/>
                <w:szCs w:val="28"/>
              </w:rPr>
              <w:t>nhìn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xem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có</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đây</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có</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những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w:t>
            </w:r>
            <w:proofErr w:type="spellEnd"/>
            <w:r w:rsidRPr="00CF2F3D">
              <w:rPr>
                <w:rFonts w:ascii="Times New Roman" w:eastAsia="Times New Roman" w:hAnsi="Times New Roman" w:cs="Times New Roman"/>
                <w:position w:val="-1"/>
                <w:sz w:val="28"/>
                <w:szCs w:val="28"/>
              </w:rPr>
              <w:t xml:space="preserve">? (Cho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 xml:space="preserve"> 3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cơ</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bản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mở</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rộng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giới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thiệu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nhiều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màu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khác</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lớp</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nhân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để</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làm</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khái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quát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lại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Đây</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để</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các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bạn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nhỏ</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để</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rước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mỗi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dịp</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trung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thu</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Giáo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dục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biết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giữ</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gìn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đồ</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dùng</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2.2. </w:t>
            </w:r>
            <w:proofErr w:type="spellStart"/>
            <w:r w:rsidRPr="00CF2F3D">
              <w:rPr>
                <w:rFonts w:ascii="Times New Roman" w:eastAsia="Times New Roman" w:hAnsi="Times New Roman" w:cs="Times New Roman"/>
                <w:b/>
                <w:position w:val="-1"/>
                <w:sz w:val="28"/>
                <w:szCs w:val="28"/>
              </w:rPr>
              <w:t>Hoạt</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động</w:t>
            </w:r>
            <w:proofErr w:type="spellEnd"/>
            <w:r w:rsidRPr="00CF2F3D">
              <w:rPr>
                <w:rFonts w:ascii="Times New Roman" w:eastAsia="Times New Roman" w:hAnsi="Times New Roman" w:cs="Times New Roman"/>
                <w:b/>
                <w:position w:val="-1"/>
                <w:sz w:val="28"/>
                <w:szCs w:val="28"/>
              </w:rPr>
              <w:t xml:space="preserve"> 2:</w:t>
            </w: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b/>
                <w:position w:val="-1"/>
                <w:sz w:val="28"/>
                <w:szCs w:val="28"/>
              </w:rPr>
              <w:t>Luyện</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tập</w:t>
            </w:r>
            <w:proofErr w:type="spellEnd"/>
            <w:r w:rsidRPr="00CF2F3D">
              <w:rPr>
                <w:rFonts w:ascii="Times New Roman" w:eastAsia="Times New Roman" w:hAnsi="Times New Roman" w:cs="Times New Roman"/>
                <w:b/>
                <w:position w:val="-1"/>
                <w:sz w:val="28"/>
                <w:szCs w:val="28"/>
              </w:rPr>
              <w:t xml:space="preserve"> </w:t>
            </w:r>
            <w:r w:rsidRPr="00CF2F3D">
              <w:rPr>
                <w:rFonts w:ascii="Times New Roman" w:eastAsia="Times New Roman" w:hAnsi="Times New Roman" w:cs="Times New Roman"/>
                <w:position w:val="-1"/>
                <w:sz w:val="28"/>
                <w:szCs w:val="28"/>
              </w:rPr>
              <w:t xml:space="preserve">(4-5 </w:t>
            </w:r>
            <w:proofErr w:type="spellStart"/>
            <w:r w:rsidRPr="00CF2F3D">
              <w:rPr>
                <w:rFonts w:ascii="Times New Roman" w:eastAsia="Times New Roman" w:hAnsi="Times New Roman" w:cs="Times New Roman"/>
                <w:position w:val="-1"/>
                <w:sz w:val="28"/>
                <w:szCs w:val="28"/>
              </w:rPr>
              <w:t>phút</w:t>
            </w:r>
            <w:proofErr w:type="spellEnd"/>
            <w:r w:rsidRPr="00CF2F3D">
              <w:rPr>
                <w:rFonts w:ascii="Times New Roman" w:eastAsia="Times New Roman" w:hAnsi="Times New Roman" w:cs="Times New Roman"/>
                <w:position w:val="-1"/>
                <w:sz w:val="28"/>
                <w:szCs w:val="28"/>
              </w:rPr>
              <w:t xml:space="preserve">) </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i/>
                <w:position w:val="-1"/>
                <w:sz w:val="28"/>
                <w:szCs w:val="28"/>
              </w:rPr>
              <w:t xml:space="preserve">* </w:t>
            </w:r>
            <w:proofErr w:type="spellStart"/>
            <w:r w:rsidRPr="00CF2F3D">
              <w:rPr>
                <w:rFonts w:ascii="Times New Roman" w:eastAsia="Times New Roman" w:hAnsi="Times New Roman" w:cs="Times New Roman"/>
                <w:b/>
                <w:i/>
                <w:position w:val="-1"/>
                <w:sz w:val="28"/>
                <w:szCs w:val="28"/>
              </w:rPr>
              <w:t>Trò</w:t>
            </w:r>
            <w:proofErr w:type="spellEnd"/>
            <w:r w:rsidRPr="00CF2F3D">
              <w:rPr>
                <w:rFonts w:ascii="Times New Roman" w:eastAsia="Times New Roman" w:hAnsi="Times New Roman" w:cs="Times New Roman"/>
                <w:b/>
                <w:i/>
                <w:position w:val="-1"/>
                <w:sz w:val="28"/>
                <w:szCs w:val="28"/>
              </w:rPr>
              <w:t xml:space="preserve"> </w:t>
            </w:r>
            <w:proofErr w:type="spellStart"/>
            <w:r w:rsidRPr="00CF2F3D">
              <w:rPr>
                <w:rFonts w:ascii="Times New Roman" w:eastAsia="Times New Roman" w:hAnsi="Times New Roman" w:cs="Times New Roman"/>
                <w:b/>
                <w:i/>
                <w:position w:val="-1"/>
                <w:sz w:val="28"/>
                <w:szCs w:val="28"/>
              </w:rPr>
              <w:t>chơi</w:t>
            </w:r>
            <w:proofErr w:type="spellEnd"/>
            <w:r w:rsidRPr="00CF2F3D">
              <w:rPr>
                <w:rFonts w:ascii="Times New Roman" w:eastAsia="Times New Roman" w:hAnsi="Times New Roman" w:cs="Times New Roman"/>
                <w:i/>
                <w:position w:val="-1"/>
                <w:sz w:val="28"/>
                <w:szCs w:val="28"/>
              </w:rPr>
              <w:t xml:space="preserve">: </w:t>
            </w:r>
            <w:proofErr w:type="spellStart"/>
            <w:r w:rsidRPr="00CF2F3D">
              <w:rPr>
                <w:rFonts w:ascii="Times New Roman" w:eastAsia="Times New Roman" w:hAnsi="Times New Roman" w:cs="Times New Roman"/>
                <w:i/>
                <w:position w:val="-1"/>
                <w:sz w:val="28"/>
                <w:szCs w:val="28"/>
              </w:rPr>
              <w:t>Thi</w:t>
            </w:r>
            <w:proofErr w:type="spellEnd"/>
            <w:r w:rsidRPr="00CF2F3D">
              <w:rPr>
                <w:rFonts w:ascii="Times New Roman" w:eastAsia="Times New Roman" w:hAnsi="Times New Roman" w:cs="Times New Roman"/>
                <w:i/>
                <w:position w:val="-1"/>
                <w:sz w:val="28"/>
                <w:szCs w:val="28"/>
              </w:rPr>
              <w:t xml:space="preserve"> </w:t>
            </w:r>
            <w:proofErr w:type="spellStart"/>
            <w:r w:rsidRPr="00CF2F3D">
              <w:rPr>
                <w:rFonts w:ascii="Times New Roman" w:eastAsia="Times New Roman" w:hAnsi="Times New Roman" w:cs="Times New Roman"/>
                <w:i/>
                <w:position w:val="-1"/>
                <w:sz w:val="28"/>
                <w:szCs w:val="28"/>
              </w:rPr>
              <w:t>ai</w:t>
            </w:r>
            <w:proofErr w:type="spellEnd"/>
            <w:r w:rsidRPr="00CF2F3D">
              <w:rPr>
                <w:rFonts w:ascii="Times New Roman" w:eastAsia="Times New Roman" w:hAnsi="Times New Roman" w:cs="Times New Roman"/>
                <w:i/>
                <w:position w:val="-1"/>
                <w:sz w:val="28"/>
                <w:szCs w:val="28"/>
              </w:rPr>
              <w:t xml:space="preserve"> </w:t>
            </w:r>
            <w:proofErr w:type="spellStart"/>
            <w:r w:rsidRPr="00CF2F3D">
              <w:rPr>
                <w:rFonts w:ascii="Times New Roman" w:eastAsia="Times New Roman" w:hAnsi="Times New Roman" w:cs="Times New Roman"/>
                <w:i/>
                <w:position w:val="-1"/>
                <w:sz w:val="28"/>
                <w:szCs w:val="28"/>
              </w:rPr>
              <w:t>nhanh</w:t>
            </w:r>
            <w:proofErr w:type="spellEnd"/>
            <w:r w:rsidRPr="00CF2F3D">
              <w:rPr>
                <w:rFonts w:ascii="Times New Roman" w:eastAsia="Times New Roman" w:hAnsi="Times New Roman" w:cs="Times New Roman"/>
                <w:i/>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chơi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theo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yêu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cầu</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của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Chọn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theo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tên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gọi</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roofErr w:type="spellStart"/>
            <w:r w:rsidRPr="00CF2F3D">
              <w:rPr>
                <w:rFonts w:ascii="Times New Roman" w:eastAsia="Times New Roman" w:hAnsi="Times New Roman" w:cs="Times New Roman"/>
                <w:position w:val="-1"/>
                <w:sz w:val="28"/>
                <w:szCs w:val="28"/>
              </w:rPr>
              <w:t>Cô</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tổ</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chức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chơi</w:t>
            </w:r>
            <w:proofErr w:type="spellEnd"/>
            <w:r w:rsidRPr="00CF2F3D">
              <w:rPr>
                <w:rFonts w:ascii="Times New Roman" w:eastAsia="Times New Roman" w:hAnsi="Times New Roman" w:cs="Times New Roman"/>
                <w:position w:val="-1"/>
                <w:sz w:val="28"/>
                <w:szCs w:val="28"/>
              </w:rPr>
              <w:t xml:space="preserve"> 2 </w:t>
            </w:r>
            <w:proofErr w:type="spellStart"/>
            <w:r w:rsidRPr="00CF2F3D">
              <w:rPr>
                <w:rFonts w:ascii="Times New Roman" w:eastAsia="Times New Roman" w:hAnsi="Times New Roman" w:cs="Times New Roman"/>
                <w:position w:val="-1"/>
                <w:sz w:val="28"/>
                <w:szCs w:val="28"/>
              </w:rPr>
              <w:t>lần</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b/>
                <w:position w:val="-1"/>
                <w:sz w:val="28"/>
                <w:szCs w:val="28"/>
              </w:rPr>
              <w:t xml:space="preserve">3. </w:t>
            </w:r>
            <w:proofErr w:type="spellStart"/>
            <w:r w:rsidRPr="00CF2F3D">
              <w:rPr>
                <w:rFonts w:ascii="Times New Roman" w:eastAsia="Times New Roman" w:hAnsi="Times New Roman" w:cs="Times New Roman"/>
                <w:b/>
                <w:position w:val="-1"/>
                <w:sz w:val="28"/>
                <w:szCs w:val="28"/>
              </w:rPr>
              <w:t>Kết</w:t>
            </w:r>
            <w:proofErr w:type="spellEnd"/>
            <w:r w:rsidRPr="00CF2F3D">
              <w:rPr>
                <w:rFonts w:ascii="Times New Roman" w:eastAsia="Times New Roman" w:hAnsi="Times New Roman" w:cs="Times New Roman"/>
                <w:b/>
                <w:position w:val="-1"/>
                <w:sz w:val="28"/>
                <w:szCs w:val="28"/>
              </w:rPr>
              <w:t xml:space="preserve"> </w:t>
            </w:r>
            <w:proofErr w:type="spellStart"/>
            <w:r w:rsidRPr="00CF2F3D">
              <w:rPr>
                <w:rFonts w:ascii="Times New Roman" w:eastAsia="Times New Roman" w:hAnsi="Times New Roman" w:cs="Times New Roman"/>
                <w:b/>
                <w:position w:val="-1"/>
                <w:sz w:val="28"/>
                <w:szCs w:val="28"/>
              </w:rPr>
              <w:t>thúc</w:t>
            </w:r>
            <w:proofErr w:type="spellEnd"/>
            <w:r w:rsidRPr="00CF2F3D">
              <w:rPr>
                <w:rFonts w:ascii="Times New Roman" w:eastAsia="Times New Roman" w:hAnsi="Times New Roman" w:cs="Times New Roman"/>
                <w:b/>
                <w:position w:val="-1"/>
                <w:sz w:val="28"/>
                <w:szCs w:val="28"/>
              </w:rPr>
              <w:t>:</w:t>
            </w:r>
            <w:r w:rsidRPr="00CF2F3D">
              <w:rPr>
                <w:rFonts w:ascii="Times New Roman" w:eastAsia="Times New Roman" w:hAnsi="Times New Roman" w:cs="Times New Roman"/>
                <w:position w:val="-1"/>
                <w:sz w:val="28"/>
                <w:szCs w:val="28"/>
              </w:rPr>
              <w:t xml:space="preserve"> </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lastRenderedPageBreak/>
              <w:t xml:space="preserve">- Cho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bài</w:t>
            </w:r>
            <w:proofErr w:type="spellEnd"/>
            <w:r w:rsidRPr="00CF2F3D">
              <w:rPr>
                <w:rFonts w:ascii="Times New Roman" w:eastAsia="Times New Roman" w:hAnsi="Times New Roman" w:cs="Times New Roman"/>
                <w:position w:val="-1"/>
                <w:sz w:val="28"/>
                <w:szCs w:val="28"/>
              </w:rPr>
              <w:t>: "</w:t>
            </w:r>
            <w:proofErr w:type="spellStart"/>
            <w:r w:rsidRPr="00CF2F3D">
              <w:rPr>
                <w:rFonts w:ascii="Times New Roman" w:eastAsia="Times New Roman" w:hAnsi="Times New Roman" w:cs="Times New Roman"/>
                <w:position w:val="-1"/>
                <w:sz w:val="28"/>
                <w:szCs w:val="28"/>
              </w:rPr>
              <w:t>Chiếc</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đèn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ông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sao</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ngoài</w:t>
            </w:r>
            <w:proofErr w:type="spellEnd"/>
            <w:r w:rsidRPr="00CF2F3D">
              <w:rPr>
                <w:rFonts w:ascii="Times New Roman" w:eastAsia="Times New Roman" w:hAnsi="Times New Roman" w:cs="Times New Roman"/>
                <w:position w:val="-1"/>
                <w:sz w:val="28"/>
                <w:szCs w:val="28"/>
              </w:rPr>
              <w:t>.</w:t>
            </w:r>
          </w:p>
        </w:tc>
        <w:tc>
          <w:tcPr>
            <w:tcW w:w="3253" w:type="dxa"/>
            <w:tcBorders>
              <w:top w:val="single" w:sz="4" w:space="0" w:color="000000"/>
              <w:left w:val="single" w:sz="4" w:space="0" w:color="000000"/>
              <w:bottom w:val="single" w:sz="4" w:space="0" w:color="000000"/>
              <w:right w:val="single" w:sz="4" w:space="0" w:color="000000"/>
            </w:tcBorders>
          </w:tcPr>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lời</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lời</w:t>
            </w:r>
            <w:proofErr w:type="spellEnd"/>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chú</w:t>
            </w:r>
            <w:proofErr w:type="spellEnd"/>
            <w:r w:rsidRPr="00CF2F3D">
              <w:rPr>
                <w:rFonts w:ascii="Times New Roman" w:eastAsia="Times New Roman" w:hAnsi="Times New Roman" w:cs="Times New Roman"/>
                <w:position w:val="-1"/>
                <w:sz w:val="28"/>
                <w:szCs w:val="28"/>
              </w:rPr>
              <w:t xml:space="preserve"> ý </w:t>
            </w:r>
            <w:proofErr w:type="spellStart"/>
            <w:r w:rsidRPr="00CF2F3D">
              <w:rPr>
                <w:rFonts w:ascii="Times New Roman" w:eastAsia="Times New Roman" w:hAnsi="Times New Roman" w:cs="Times New Roman"/>
                <w:position w:val="-1"/>
                <w:sz w:val="28"/>
                <w:szCs w:val="28"/>
              </w:rPr>
              <w:t>lắng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nghe</w:t>
            </w:r>
            <w:proofErr w:type="spellEnd"/>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quan</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sát</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lời</w:t>
            </w:r>
            <w:proofErr w:type="spellEnd"/>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lời</w:t>
            </w:r>
            <w:proofErr w:type="spellEnd"/>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lắng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nghe</w:t>
            </w:r>
            <w:proofErr w:type="spellEnd"/>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trả</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lời</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phát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âm</w:t>
            </w:r>
            <w:proofErr w:type="spellEnd"/>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lắng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nghe</w:t>
            </w:r>
            <w:proofErr w:type="spellEnd"/>
            <w:r w:rsidRPr="00CF2F3D">
              <w:rPr>
                <w:rFonts w:ascii="Times New Roman" w:eastAsia="Times New Roman" w:hAnsi="Times New Roman" w:cs="Times New Roman"/>
                <w:position w:val="-1"/>
                <w:sz w:val="28"/>
                <w:szCs w:val="28"/>
              </w:rPr>
              <w:t xml:space="preserve"> </w:t>
            </w:r>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lắng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nghe</w:t>
            </w:r>
            <w:proofErr w:type="spellEnd"/>
            <w:r w:rsidRPr="00CF2F3D">
              <w:rPr>
                <w:rFonts w:ascii="Times New Roman" w:eastAsia="Times New Roman" w:hAnsi="Times New Roman" w:cs="Times New Roman"/>
                <w:position w:val="-1"/>
                <w:sz w:val="28"/>
                <w:szCs w:val="28"/>
              </w:rPr>
              <w:t>.</w:t>
            </w:r>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chơi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cùng</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cô</w:t>
            </w:r>
            <w:proofErr w:type="spellEnd"/>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CF2F3D" w:rsidRPr="00CF2F3D" w:rsidRDefault="00CF2F3D" w:rsidP="00CF2F3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CF2F3D">
              <w:rPr>
                <w:rFonts w:ascii="Times New Roman" w:eastAsia="Times New Roman" w:hAnsi="Times New Roman" w:cs="Times New Roman"/>
                <w:position w:val="-1"/>
                <w:sz w:val="28"/>
                <w:szCs w:val="28"/>
              </w:rPr>
              <w:lastRenderedPageBreak/>
              <w:t xml:space="preserve">- </w:t>
            </w:r>
            <w:proofErr w:type="spellStart"/>
            <w:r w:rsidRPr="00CF2F3D">
              <w:rPr>
                <w:rFonts w:ascii="Times New Roman" w:eastAsia="Times New Roman" w:hAnsi="Times New Roman" w:cs="Times New Roman"/>
                <w:position w:val="-1"/>
                <w:sz w:val="28"/>
                <w:szCs w:val="28"/>
              </w:rPr>
              <w:t>Trẻ</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hát</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và</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đi</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ra</w:t>
            </w:r>
            <w:proofErr w:type="spellEnd"/>
            <w:r w:rsidRPr="00CF2F3D">
              <w:rPr>
                <w:rFonts w:ascii="Times New Roman" w:eastAsia="Times New Roman" w:hAnsi="Times New Roman" w:cs="Times New Roman"/>
                <w:position w:val="-1"/>
                <w:sz w:val="28"/>
                <w:szCs w:val="28"/>
              </w:rPr>
              <w:t xml:space="preserve"> </w:t>
            </w:r>
            <w:proofErr w:type="spellStart"/>
            <w:r w:rsidRPr="00CF2F3D">
              <w:rPr>
                <w:rFonts w:ascii="Times New Roman" w:eastAsia="Times New Roman" w:hAnsi="Times New Roman" w:cs="Times New Roman"/>
                <w:position w:val="-1"/>
                <w:sz w:val="28"/>
                <w:szCs w:val="28"/>
              </w:rPr>
              <w:t>ngoài</w:t>
            </w:r>
            <w:proofErr w:type="spellEnd"/>
          </w:p>
        </w:tc>
      </w:tr>
    </w:tbl>
    <w:p w:rsidR="00CF2F3D" w:rsidRDefault="00CF2F3D" w:rsidP="00CF2F3D">
      <w:pPr>
        <w:tabs>
          <w:tab w:val="left" w:pos="1125"/>
        </w:tabs>
        <w:ind w:firstLine="2241"/>
        <w:rPr>
          <w:rFonts w:ascii="Times New Roman" w:eastAsia="Times New Roman" w:hAnsi="Times New Roman" w:cs="Times New Roman"/>
          <w:b/>
          <w:color w:val="000000"/>
          <w:sz w:val="28"/>
          <w:szCs w:val="28"/>
          <w:lang w:val="nl-NL"/>
        </w:rPr>
      </w:pPr>
      <w:r>
        <w:rPr>
          <w:rFonts w:ascii="Times New Roman" w:eastAsia="Times New Roman" w:hAnsi="Times New Roman" w:cs="Times New Roman"/>
          <w:b/>
          <w:color w:val="000000"/>
          <w:sz w:val="28"/>
          <w:szCs w:val="28"/>
          <w:lang w:val="nl-NL"/>
        </w:rPr>
        <w:lastRenderedPageBreak/>
        <w:t xml:space="preserve"> </w:t>
      </w:r>
    </w:p>
    <w:p w:rsidR="00504A7B" w:rsidRPr="00504A7B" w:rsidRDefault="00504A7B" w:rsidP="00CF2F3D">
      <w:pPr>
        <w:tabs>
          <w:tab w:val="left" w:pos="1125"/>
        </w:tabs>
        <w:ind w:firstLine="2241"/>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 DẠO CHƠI NGOÀI TRỜI</w:t>
      </w:r>
    </w:p>
    <w:tbl>
      <w:tblPr>
        <w:tblStyle w:val="Style58"/>
        <w:tblW w:w="10548"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48"/>
        <w:gridCol w:w="7200"/>
      </w:tblGrid>
      <w:tr w:rsidR="00504A7B" w:rsidRPr="00504A7B" w:rsidTr="00CF2F3D">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Hoạt động có mục đích</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Tham quan sân trường:</w:t>
            </w: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w:t>
            </w: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 xml:space="preserve">Trò chơi vận động : </w:t>
            </w:r>
            <w:r w:rsidR="00B4280D">
              <w:rPr>
                <w:rFonts w:ascii="Times New Roman" w:eastAsia="Times New Roman" w:hAnsi="Times New Roman" w:cs="Times New Roman"/>
                <w:b/>
                <w:color w:val="000000"/>
                <w:sz w:val="28"/>
                <w:szCs w:val="28"/>
                <w:lang w:val="nl-NL"/>
              </w:rPr>
              <w:t>Nu na nu nỗng</w:t>
            </w:r>
            <w:r w:rsidRPr="00504A7B">
              <w:rPr>
                <w:rFonts w:ascii="Times New Roman" w:eastAsia="Times New Roman" w:hAnsi="Times New Roman" w:cs="Times New Roman"/>
                <w:b/>
                <w:color w:val="000000"/>
                <w:sz w:val="28"/>
                <w:szCs w:val="28"/>
                <w:lang w:val="nl-NL"/>
              </w:rPr>
              <w:t xml:space="preserve">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Chơi tự do</w:t>
            </w:r>
          </w:p>
        </w:tc>
        <w:tc>
          <w:tcPr>
            <w:tcW w:w="7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cho trẻ hát bài : “Đi chơi đi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chỉ vào đồ chơi ở sân trường cho trẻ quan sát và đàm thoại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Sân trường chúng mình có những đồ chơi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Đây là đồ chơi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Cầu trượt để làm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Còn đây là đồ chơi gì ? có màu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Giáo dục trẻ : Các đồ chơi này có trong sân trường để cho các con chơi nên các con biết chơi cẩn thận kẻo bị ngã, khi chơi không xô đẩy nhau</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giới thiệu tên trò chơi, cách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tổ chức cho trẻ chơi trò chơi 2 -3 lần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Giáo dục trẻ biết chơi cùng bạn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chuẩn bị một số nguyên vật liệu cho trẻ chơi như: Lắp ghép, lồng hộp</w:t>
            </w:r>
          </w:p>
        </w:tc>
      </w:tr>
    </w:tbl>
    <w:p w:rsidR="00CF2F3D" w:rsidRDefault="00504A7B" w:rsidP="00504A7B">
      <w:pPr>
        <w:spacing w:line="360" w:lineRule="auto"/>
        <w:rPr>
          <w:rFonts w:ascii="Times New Roman" w:eastAsia="Times New Roman" w:hAnsi="Times New Roman" w:cs="Times New Roman"/>
          <w:b/>
          <w:color w:val="000000"/>
          <w:sz w:val="28"/>
          <w:szCs w:val="28"/>
          <w:lang w:val="nl-NL"/>
        </w:rPr>
      </w:pPr>
      <w:r w:rsidRPr="00504A7B">
        <w:rPr>
          <w:rFonts w:ascii="Times New Roman" w:eastAsia="Times New Roman" w:hAnsi="Times New Roman" w:cs="Times New Roman"/>
          <w:b/>
          <w:color w:val="000000"/>
          <w:sz w:val="28"/>
          <w:szCs w:val="28"/>
          <w:lang w:val="nl-NL"/>
        </w:rPr>
        <w:t xml:space="preserve">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CHƠI , HOẠT ĐỘNG Ở CÁC GÓC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thao tác vai:  tắm cho em, ru em</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HĐVĐV:  Tô màu, Xé giấy, Chơi với đất nặn.</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vận động:  Chơi với bóng, Ném bóng, Múa hát các bài hát có trong chủ đề.</w:t>
      </w:r>
    </w:p>
    <w:p w:rsidR="00504A7B" w:rsidRPr="00504A7B" w:rsidRDefault="00504A7B" w:rsidP="00504A7B">
      <w:pPr>
        <w:tabs>
          <w:tab w:val="left" w:pos="465"/>
        </w:tabs>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*CHƠI TẬP BUỔI CHIỀU:</w:t>
      </w:r>
    </w:p>
    <w:p w:rsidR="00E0456A" w:rsidRDefault="00E6527B" w:rsidP="00E0456A">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b/>
          <w:position w:val="-1"/>
          <w:sz w:val="28"/>
          <w:szCs w:val="28"/>
        </w:rPr>
      </w:pPr>
      <w:r>
        <w:rPr>
          <w:rFonts w:ascii="Times New Roman" w:eastAsia="Times New Roman" w:hAnsi="Times New Roman" w:cs="Times New Roman"/>
          <w:b/>
          <w:position w:val="-1"/>
          <w:sz w:val="28"/>
          <w:szCs w:val="28"/>
        </w:rPr>
        <w:t xml:space="preserve">* </w:t>
      </w:r>
      <w:proofErr w:type="spellStart"/>
      <w:r>
        <w:rPr>
          <w:rFonts w:ascii="Times New Roman" w:eastAsia="Times New Roman" w:hAnsi="Times New Roman" w:cs="Times New Roman"/>
          <w:b/>
          <w:position w:val="-1"/>
          <w:sz w:val="28"/>
          <w:szCs w:val="28"/>
        </w:rPr>
        <w:t>Ôn</w:t>
      </w:r>
      <w:proofErr w:type="spellEnd"/>
      <w:r>
        <w:rPr>
          <w:rFonts w:ascii="Times New Roman" w:eastAsia="Times New Roman" w:hAnsi="Times New Roman" w:cs="Times New Roman"/>
          <w:b/>
          <w:position w:val="-1"/>
          <w:sz w:val="28"/>
          <w:szCs w:val="28"/>
        </w:rPr>
        <w:t xml:space="preserve"> NBTN</w:t>
      </w:r>
    </w:p>
    <w:p w:rsidR="00E6527B" w:rsidRPr="00E6527B" w:rsidRDefault="00E6527B" w:rsidP="00E0456A">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 </w:t>
      </w:r>
      <w:proofErr w:type="spellStart"/>
      <w:r w:rsidRPr="00E6527B">
        <w:rPr>
          <w:rFonts w:ascii="Times New Roman" w:eastAsia="Times New Roman" w:hAnsi="Times New Roman" w:cs="Times New Roman"/>
          <w:position w:val="-1"/>
          <w:sz w:val="28"/>
          <w:szCs w:val="28"/>
        </w:rPr>
        <w:t>Cô</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cho</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trẻ</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ôn</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về</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bánh</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trung</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thu</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đèn</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ông</w:t>
      </w:r>
      <w:proofErr w:type="spellEnd"/>
      <w:r w:rsidRPr="00E6527B">
        <w:rPr>
          <w:rFonts w:ascii="Times New Roman" w:eastAsia="Times New Roman" w:hAnsi="Times New Roman" w:cs="Times New Roman"/>
          <w:position w:val="-1"/>
          <w:sz w:val="28"/>
          <w:szCs w:val="28"/>
        </w:rPr>
        <w:t xml:space="preserve"> </w:t>
      </w:r>
      <w:proofErr w:type="spellStart"/>
      <w:r w:rsidRPr="00E6527B">
        <w:rPr>
          <w:rFonts w:ascii="Times New Roman" w:eastAsia="Times New Roman" w:hAnsi="Times New Roman" w:cs="Times New Roman"/>
          <w:position w:val="-1"/>
          <w:sz w:val="28"/>
          <w:szCs w:val="28"/>
        </w:rPr>
        <w:t>sao</w:t>
      </w:r>
      <w:proofErr w:type="spellEnd"/>
    </w:p>
    <w:p w:rsidR="00504A7B" w:rsidRPr="00504A7B" w:rsidRDefault="00504A7B" w:rsidP="00504A7B">
      <w:pPr>
        <w:tabs>
          <w:tab w:val="left" w:pos="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Chơi  theo ý thích.</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*Trẻ chuẩn bị ra về và trả trẻ </w:t>
      </w:r>
    </w:p>
    <w:p w:rsidR="00504A7B" w:rsidRPr="00504A7B" w:rsidRDefault="00504A7B" w:rsidP="00504A7B">
      <w:pPr>
        <w:tabs>
          <w:tab w:val="left" w:pos="465"/>
        </w:tabs>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*Đánh giá cuối ngày</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Cháu Việt Anh, Bảo Vy, Đăng, Diệp San, Kim Anh.. đã biết nhận biết và gọi </w:t>
      </w:r>
      <w:r w:rsidR="00E0456A">
        <w:rPr>
          <w:rFonts w:ascii="Times New Roman" w:eastAsia="Times New Roman" w:hAnsi="Times New Roman" w:cs="Times New Roman"/>
          <w:color w:val="000000"/>
          <w:sz w:val="28"/>
          <w:szCs w:val="28"/>
          <w:lang w:val="nl-NL"/>
        </w:rPr>
        <w:t>bánh trung thu và đèn ông sao.</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Cháu: </w:t>
      </w:r>
      <w:r w:rsidRPr="00504A7B">
        <w:rPr>
          <w:rFonts w:ascii="Times New Roman" w:eastAsia="Times New Roman" w:hAnsi="Times New Roman" w:cs="Times New Roman"/>
          <w:color w:val="000000"/>
          <w:sz w:val="28"/>
          <w:szCs w:val="28"/>
          <w:lang w:val="nl-NL"/>
        </w:rPr>
        <w:t xml:space="preserve"> Nhã Uyên ăn kén </w:t>
      </w:r>
    </w:p>
    <w:p w:rsidR="00CF2F3D" w:rsidRDefault="00504A7B" w:rsidP="00504A7B">
      <w:pPr>
        <w:tabs>
          <w:tab w:val="left" w:pos="915"/>
        </w:tabs>
        <w:spacing w:line="360" w:lineRule="auto"/>
        <w:rPr>
          <w:rFonts w:ascii="Times New Roman" w:eastAsia="Times New Roman" w:hAnsi="Times New Roman" w:cs="Times New Roman"/>
          <w:b/>
          <w:color w:val="000000"/>
          <w:sz w:val="28"/>
          <w:szCs w:val="28"/>
          <w:lang w:val="nl-NL"/>
        </w:rPr>
      </w:pPr>
      <w:r w:rsidRPr="00504A7B">
        <w:rPr>
          <w:rFonts w:ascii="Times New Roman" w:eastAsia="Times New Roman" w:hAnsi="Times New Roman" w:cs="Times New Roman"/>
          <w:color w:val="000000"/>
          <w:sz w:val="28"/>
          <w:szCs w:val="28"/>
          <w:lang w:val="nl-NL"/>
        </w:rPr>
        <w:t>BPKP:</w:t>
      </w: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Cô chú ý đến trẻ động viên trẻ ăn uống</w:t>
      </w:r>
      <w:r w:rsidRPr="00504A7B">
        <w:rPr>
          <w:rFonts w:ascii="Times New Roman" w:eastAsia="Times New Roman" w:hAnsi="Times New Roman" w:cs="Times New Roman"/>
          <w:b/>
          <w:color w:val="000000"/>
          <w:sz w:val="28"/>
          <w:szCs w:val="28"/>
          <w:lang w:val="nl-NL"/>
        </w:rPr>
        <w:t>,</w:t>
      </w:r>
      <w:r w:rsidRPr="00504A7B">
        <w:rPr>
          <w:rFonts w:ascii="Times New Roman" w:eastAsia="Times New Roman" w:hAnsi="Times New Roman" w:cs="Times New Roman"/>
          <w:color w:val="000000"/>
          <w:sz w:val="28"/>
          <w:szCs w:val="28"/>
          <w:lang w:val="nl-NL"/>
        </w:rPr>
        <w:t xml:space="preserve"> Trao đổi với phụ huynh cho trẻ uống thêm sữa         </w:t>
      </w:r>
      <w:r w:rsidRPr="00504A7B">
        <w:rPr>
          <w:rFonts w:ascii="Times New Roman" w:eastAsia="Times New Roman" w:hAnsi="Times New Roman" w:cs="Times New Roman"/>
          <w:b/>
          <w:color w:val="000000"/>
          <w:sz w:val="28"/>
          <w:szCs w:val="28"/>
          <w:lang w:val="nl-NL"/>
        </w:rPr>
        <w:t xml:space="preserve">                                      </w:t>
      </w:r>
    </w:p>
    <w:p w:rsidR="00504A7B" w:rsidRPr="00504A7B" w:rsidRDefault="00F94BE7" w:rsidP="00F94BE7">
      <w:pPr>
        <w:tabs>
          <w:tab w:val="left" w:pos="915"/>
        </w:tabs>
        <w:spacing w:line="360" w:lineRule="auto"/>
        <w:rPr>
          <w:rFonts w:ascii="Times New Roman" w:eastAsia="Times New Roman" w:hAnsi="Times New Roman" w:cs="Times New Roman"/>
          <w:color w:val="000000"/>
          <w:sz w:val="28"/>
          <w:szCs w:val="28"/>
          <w:lang w:val="nl-NL"/>
        </w:rPr>
      </w:pPr>
      <w:r>
        <w:rPr>
          <w:rFonts w:ascii="Times New Roman" w:eastAsia="Times New Roman" w:hAnsi="Times New Roman" w:cs="Times New Roman"/>
          <w:b/>
          <w:color w:val="000000"/>
          <w:sz w:val="28"/>
          <w:szCs w:val="28"/>
          <w:lang w:val="nl-NL"/>
        </w:rPr>
        <w:t xml:space="preserve">                                                                              </w:t>
      </w:r>
      <w:r w:rsidR="00504A7B" w:rsidRPr="00504A7B">
        <w:rPr>
          <w:rFonts w:ascii="Times New Roman" w:eastAsia="Times New Roman" w:hAnsi="Times New Roman" w:cs="Times New Roman"/>
          <w:b/>
          <w:i/>
          <w:color w:val="000000"/>
          <w:sz w:val="28"/>
          <w:szCs w:val="28"/>
          <w:lang w:val="nl-NL"/>
        </w:rPr>
        <w:t>Thứ 4 ngày 18 tháng 9 năm 2024</w:t>
      </w:r>
    </w:p>
    <w:p w:rsidR="00504A7B" w:rsidRPr="00504A7B" w:rsidRDefault="00504A7B" w:rsidP="00504A7B">
      <w:pPr>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 ĐÓN TRẺ – CHƠI TỰ CHỌN – THỂ DỤC SÁNG - ĐIỂM DANH</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Đón trẻ:</w:t>
      </w:r>
      <w:r w:rsidRPr="00504A7B">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color w:val="000000"/>
          <w:sz w:val="28"/>
          <w:szCs w:val="28"/>
          <w:lang w:val="nl-NL"/>
        </w:rPr>
        <w:t xml:space="preserve"> Cô đi sớm 15 phút để vệ sinh, thông thoáng phòng nhóm. Trẻ đến cô vui vẻ niềm nở đón trẻ vào lớp, cô nhắc cho phụ huynh cất đồ dùng cá nhân trẻ vào đúng nơi quy định, cô trao đổi với phụ huynh về tình hình của trẻ.</w:t>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Chơi tự chọn:</w:t>
      </w:r>
      <w:r w:rsidRPr="00504A7B">
        <w:rPr>
          <w:rFonts w:ascii="Times New Roman" w:eastAsia="Times New Roman" w:hAnsi="Times New Roman" w:cs="Times New Roman"/>
          <w:color w:val="000000"/>
          <w:sz w:val="28"/>
          <w:szCs w:val="28"/>
          <w:lang w:val="nl-NL"/>
        </w:rPr>
        <w:t xml:space="preserve">  Cô cho trẻ chơi với các loại đồ chơi ở trong lớp, sau đó cho trẻ ra sân tập thể dục sáng </w:t>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3. Thể dục sáng: </w:t>
      </w:r>
      <w:r w:rsidRPr="00504A7B">
        <w:rPr>
          <w:rFonts w:ascii="Times New Roman" w:eastAsia="Times New Roman" w:hAnsi="Times New Roman" w:cs="Times New Roman"/>
          <w:color w:val="000000"/>
          <w:sz w:val="28"/>
          <w:szCs w:val="28"/>
          <w:lang w:val="nl-NL"/>
        </w:rPr>
        <w:t>Như kế hoạch tuần</w:t>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4. Điểm danh:</w:t>
      </w:r>
      <w:r w:rsidRPr="00504A7B">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color w:val="000000"/>
          <w:sz w:val="28"/>
          <w:szCs w:val="28"/>
          <w:lang w:val="nl-NL"/>
        </w:rPr>
        <w:t xml:space="preserve"> Cô gọi tên trẻ theo thứ tự trong sổ theo dõi, trẻ để giúp trẻ nhận biết được tên mình và tên các bạn trong lớp.</w:t>
      </w:r>
    </w:p>
    <w:p w:rsidR="00291670" w:rsidRPr="00291670" w:rsidRDefault="00291670" w:rsidP="00291670">
      <w:pPr>
        <w:tabs>
          <w:tab w:val="left" w:pos="2730"/>
        </w:tabs>
        <w:spacing w:line="276" w:lineRule="auto"/>
        <w:ind w:hanging="3"/>
        <w:jc w:val="center"/>
        <w:rPr>
          <w:rFonts w:ascii="Times New Roman" w:hAnsi="Times New Roman" w:cs="Times New Roman"/>
          <w:sz w:val="28"/>
          <w:szCs w:val="28"/>
        </w:rPr>
      </w:pPr>
      <w:r w:rsidRPr="00291670">
        <w:rPr>
          <w:rFonts w:ascii="Times New Roman" w:hAnsi="Times New Roman" w:cs="Times New Roman"/>
          <w:b/>
          <w:sz w:val="28"/>
          <w:szCs w:val="28"/>
        </w:rPr>
        <w:t>* CHƠI TẬP CÓ CHỦ ĐỊNH</w:t>
      </w:r>
    </w:p>
    <w:p w:rsidR="00291670" w:rsidRPr="00291670" w:rsidRDefault="00291670" w:rsidP="00291670">
      <w:pPr>
        <w:tabs>
          <w:tab w:val="left" w:pos="7239"/>
        </w:tabs>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Lĩnh</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vực</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phát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triển</w:t>
      </w:r>
      <w:proofErr w:type="spellEnd"/>
      <w:r w:rsidRPr="00291670">
        <w:rPr>
          <w:rFonts w:ascii="Times New Roman" w:hAnsi="Times New Roman" w:cs="Times New Roman"/>
          <w:b/>
          <w:sz w:val="28"/>
          <w:szCs w:val="28"/>
        </w:rPr>
        <w:t xml:space="preserve"> TCXH &amp;TM:</w:t>
      </w:r>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b/>
          <w:sz w:val="28"/>
          <w:szCs w:val="28"/>
        </w:rPr>
        <w:t>Đề</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tài</w:t>
      </w:r>
      <w:proofErr w:type="spellEnd"/>
      <w:r w:rsidRPr="00291670">
        <w:rPr>
          <w:rFonts w:ascii="Times New Roman" w:hAnsi="Times New Roman" w:cs="Times New Roman"/>
          <w:b/>
          <w:sz w:val="28"/>
          <w:szCs w:val="28"/>
        </w:rPr>
        <w:t>:</w:t>
      </w: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Tạo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hình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mẫu</w:t>
      </w:r>
      <w:proofErr w:type="spellEnd"/>
      <w:r w:rsidRPr="00291670">
        <w:rPr>
          <w:rFonts w:ascii="Times New Roman" w:hAnsi="Times New Roman" w:cs="Times New Roman"/>
          <w:sz w:val="28"/>
          <w:szCs w:val="28"/>
        </w:rPr>
        <w:t>)</w:t>
      </w:r>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lastRenderedPageBreak/>
        <w:t xml:space="preserve">I. </w:t>
      </w:r>
      <w:proofErr w:type="spellStart"/>
      <w:r w:rsidRPr="00291670">
        <w:rPr>
          <w:rFonts w:ascii="Times New Roman" w:hAnsi="Times New Roman" w:cs="Times New Roman"/>
          <w:b/>
          <w:sz w:val="28"/>
          <w:szCs w:val="28"/>
        </w:rPr>
        <w:t>Mục</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đích</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yêu</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cầu</w:t>
      </w:r>
      <w:proofErr w:type="spellEnd"/>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1. </w:t>
      </w:r>
      <w:proofErr w:type="spellStart"/>
      <w:r w:rsidRPr="00291670">
        <w:rPr>
          <w:rFonts w:ascii="Times New Roman" w:hAnsi="Times New Roman" w:cs="Times New Roman"/>
          <w:b/>
          <w:sz w:val="28"/>
          <w:szCs w:val="28"/>
        </w:rPr>
        <w:t>Kiến</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thức</w:t>
      </w:r>
      <w:proofErr w:type="spellEnd"/>
      <w:r w:rsidRPr="00291670">
        <w:rPr>
          <w:rFonts w:ascii="Times New Roman" w:hAnsi="Times New Roman" w:cs="Times New Roman"/>
          <w:b/>
          <w:sz w:val="28"/>
          <w:szCs w:val="28"/>
        </w:rPr>
        <w:t>:</w:t>
      </w:r>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biết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cầm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bút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bằng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phải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bằng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ngón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giữ</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giấy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bằng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trái</w:t>
      </w:r>
      <w:proofErr w:type="spellEnd"/>
      <w:r w:rsidRPr="00291670">
        <w:rPr>
          <w:rFonts w:ascii="Times New Roman" w:hAnsi="Times New Roman" w:cs="Times New Roman"/>
          <w:sz w:val="28"/>
          <w:szCs w:val="28"/>
        </w:rPr>
        <w:t>.</w:t>
      </w:r>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biết</w:t>
      </w:r>
      <w:proofErr w:type="spellEnd"/>
      <w:r w:rsidRPr="00291670">
        <w:rPr>
          <w:rFonts w:ascii="Times New Roman" w:hAnsi="Times New Roman" w:cs="Times New Roman"/>
          <w:sz w:val="28"/>
          <w:szCs w:val="28"/>
        </w:rPr>
        <w:t xml:space="preserve"> di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quả</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không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chườm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ra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ngoài</w:t>
      </w:r>
      <w:proofErr w:type="spellEnd"/>
      <w:r w:rsidRPr="00291670">
        <w:rPr>
          <w:rFonts w:ascii="Times New Roman" w:hAnsi="Times New Roman" w:cs="Times New Roman"/>
          <w:sz w:val="28"/>
          <w:szCs w:val="28"/>
        </w:rPr>
        <w:t xml:space="preserve">. </w:t>
      </w:r>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2. </w:t>
      </w:r>
      <w:proofErr w:type="spellStart"/>
      <w:r w:rsidRPr="00291670">
        <w:rPr>
          <w:rFonts w:ascii="Times New Roman" w:hAnsi="Times New Roman" w:cs="Times New Roman"/>
          <w:b/>
          <w:sz w:val="28"/>
          <w:szCs w:val="28"/>
        </w:rPr>
        <w:t>Kỹ</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năng</w:t>
      </w:r>
      <w:proofErr w:type="spellEnd"/>
      <w:r w:rsidRPr="00291670">
        <w:rPr>
          <w:rFonts w:ascii="Times New Roman" w:hAnsi="Times New Roman" w:cs="Times New Roman"/>
          <w:b/>
          <w:sz w:val="28"/>
          <w:szCs w:val="28"/>
        </w:rPr>
        <w:t>:</w:t>
      </w:r>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Rèn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luyện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sự</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khoé</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léo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của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đôi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của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Rèn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luyện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kỹ</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năng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cầm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bút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w:t>
      </w:r>
    </w:p>
    <w:p w:rsidR="00291670" w:rsidRPr="00291670" w:rsidRDefault="00291670" w:rsidP="00291670">
      <w:pPr>
        <w:spacing w:line="276" w:lineRule="auto"/>
        <w:ind w:hanging="3"/>
        <w:rPr>
          <w:rFonts w:ascii="Times New Roman" w:hAnsi="Times New Roman" w:cs="Times New Roman"/>
          <w:b/>
          <w:sz w:val="28"/>
          <w:szCs w:val="28"/>
        </w:rPr>
      </w:pPr>
      <w:r w:rsidRPr="00291670">
        <w:rPr>
          <w:rFonts w:ascii="Times New Roman" w:hAnsi="Times New Roman" w:cs="Times New Roman"/>
          <w:sz w:val="28"/>
          <w:szCs w:val="28"/>
        </w:rPr>
        <w:t xml:space="preserve"> </w:t>
      </w:r>
      <w:r w:rsidRPr="00291670">
        <w:rPr>
          <w:rFonts w:ascii="Times New Roman" w:hAnsi="Times New Roman" w:cs="Times New Roman"/>
          <w:b/>
          <w:sz w:val="28"/>
          <w:szCs w:val="28"/>
        </w:rPr>
        <w:t xml:space="preserve">3.Thái </w:t>
      </w:r>
      <w:proofErr w:type="spellStart"/>
      <w:r w:rsidRPr="00291670">
        <w:rPr>
          <w:rFonts w:ascii="Times New Roman" w:hAnsi="Times New Roman" w:cs="Times New Roman"/>
          <w:b/>
          <w:sz w:val="28"/>
          <w:szCs w:val="28"/>
        </w:rPr>
        <w:t>độ</w:t>
      </w:r>
      <w:proofErr w:type="spellEnd"/>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Giáo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dục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biết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giữ</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đồ</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dùng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đồ</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chơi</w:t>
      </w:r>
      <w:proofErr w:type="spellEnd"/>
      <w:r w:rsidRPr="00291670">
        <w:rPr>
          <w:rFonts w:ascii="Times New Roman" w:hAnsi="Times New Roman" w:cs="Times New Roman"/>
          <w:sz w:val="28"/>
          <w:szCs w:val="28"/>
        </w:rPr>
        <w:t xml:space="preserve"> </w:t>
      </w:r>
    </w:p>
    <w:p w:rsidR="00291670" w:rsidRPr="00291670" w:rsidRDefault="00291670" w:rsidP="00291670">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Giáo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dục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tính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nghiêm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túc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trong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học</w:t>
      </w:r>
      <w:proofErr w:type="spellEnd"/>
    </w:p>
    <w:p w:rsidR="00291670" w:rsidRPr="00291670" w:rsidRDefault="00291670" w:rsidP="00291670">
      <w:pPr>
        <w:tabs>
          <w:tab w:val="left" w:pos="2355"/>
        </w:tabs>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II. </w:t>
      </w:r>
      <w:proofErr w:type="spellStart"/>
      <w:r w:rsidRPr="00291670">
        <w:rPr>
          <w:rFonts w:ascii="Times New Roman" w:hAnsi="Times New Roman" w:cs="Times New Roman"/>
          <w:b/>
          <w:sz w:val="28"/>
          <w:szCs w:val="28"/>
        </w:rPr>
        <w:t>Chuẩn</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bị</w:t>
      </w:r>
      <w:proofErr w:type="spellEnd"/>
      <w:r w:rsidRPr="00291670">
        <w:rPr>
          <w:rFonts w:ascii="Times New Roman" w:hAnsi="Times New Roman" w:cs="Times New Roman"/>
          <w:b/>
          <w:sz w:val="28"/>
          <w:szCs w:val="28"/>
        </w:rPr>
        <w:t>:</w:t>
      </w:r>
    </w:p>
    <w:tbl>
      <w:tblPr>
        <w:tblW w:w="9883"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18"/>
        <w:gridCol w:w="3865"/>
      </w:tblGrid>
      <w:tr w:rsidR="00291670" w:rsidRPr="00291670" w:rsidTr="00E6527B">
        <w:tc>
          <w:tcPr>
            <w:tcW w:w="6018" w:type="dxa"/>
          </w:tcPr>
          <w:p w:rsidR="00291670" w:rsidRPr="00291670" w:rsidRDefault="00291670" w:rsidP="00E6527B">
            <w:pPr>
              <w:spacing w:line="276" w:lineRule="auto"/>
              <w:ind w:hanging="3"/>
              <w:jc w:val="center"/>
              <w:rPr>
                <w:rFonts w:ascii="Times New Roman" w:hAnsi="Times New Roman" w:cs="Times New Roman"/>
                <w:sz w:val="28"/>
                <w:szCs w:val="28"/>
              </w:rPr>
            </w:pPr>
            <w:proofErr w:type="spellStart"/>
            <w:r w:rsidRPr="00291670">
              <w:rPr>
                <w:rFonts w:ascii="Times New Roman" w:hAnsi="Times New Roman" w:cs="Times New Roman"/>
                <w:b/>
                <w:sz w:val="28"/>
                <w:szCs w:val="28"/>
              </w:rPr>
              <w:t>Đồ</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dùng</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của</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cô</w:t>
            </w:r>
            <w:proofErr w:type="spellEnd"/>
          </w:p>
        </w:tc>
        <w:tc>
          <w:tcPr>
            <w:tcW w:w="3865" w:type="dxa"/>
          </w:tcPr>
          <w:p w:rsidR="00291670" w:rsidRPr="00291670" w:rsidRDefault="00291670" w:rsidP="00E6527B">
            <w:pPr>
              <w:spacing w:line="276" w:lineRule="auto"/>
              <w:ind w:hanging="3"/>
              <w:jc w:val="center"/>
              <w:rPr>
                <w:rFonts w:ascii="Times New Roman" w:hAnsi="Times New Roman" w:cs="Times New Roman"/>
                <w:sz w:val="28"/>
                <w:szCs w:val="28"/>
              </w:rPr>
            </w:pPr>
            <w:proofErr w:type="spellStart"/>
            <w:r w:rsidRPr="00291670">
              <w:rPr>
                <w:rFonts w:ascii="Times New Roman" w:hAnsi="Times New Roman" w:cs="Times New Roman"/>
                <w:b/>
                <w:sz w:val="28"/>
                <w:szCs w:val="28"/>
              </w:rPr>
              <w:t>Đồ</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dùng</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của</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trẻ</w:t>
            </w:r>
            <w:proofErr w:type="spellEnd"/>
          </w:p>
        </w:tc>
      </w:tr>
      <w:tr w:rsidR="00291670" w:rsidRPr="00291670" w:rsidTr="00E6527B">
        <w:trPr>
          <w:trHeight w:val="1304"/>
        </w:trPr>
        <w:tc>
          <w:tcPr>
            <w:tcW w:w="6018" w:type="dxa"/>
          </w:tcPr>
          <w:p w:rsidR="00291670" w:rsidRPr="00291670" w:rsidRDefault="00291670" w:rsidP="00E6527B">
            <w:pPr>
              <w:spacing w:before="120" w:after="120"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mẫu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của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
          <w:p w:rsidR="00291670" w:rsidRPr="00291670" w:rsidRDefault="00291670" w:rsidP="00E6527B">
            <w:pPr>
              <w:spacing w:before="120" w:after="120"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chưa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hộp</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
          <w:p w:rsidR="00291670" w:rsidRPr="00291670" w:rsidRDefault="00291670" w:rsidP="00E6527B">
            <w:pPr>
              <w:spacing w:before="120" w:after="120"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Đàn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ghi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bài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hát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hai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bàn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của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em</w:t>
            </w:r>
            <w:proofErr w:type="spellEnd"/>
            <w:r w:rsidRPr="00291670">
              <w:rPr>
                <w:rFonts w:ascii="Times New Roman" w:hAnsi="Times New Roman" w:cs="Times New Roman"/>
                <w:sz w:val="28"/>
                <w:szCs w:val="28"/>
              </w:rPr>
              <w:t>.</w:t>
            </w:r>
          </w:p>
          <w:p w:rsidR="00291670" w:rsidRPr="00291670" w:rsidRDefault="00291670" w:rsidP="00E6527B">
            <w:pPr>
              <w:spacing w:before="120" w:after="120"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Hình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ảnh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khai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giảng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có</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nhiều</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p>
        </w:tc>
        <w:tc>
          <w:tcPr>
            <w:tcW w:w="3865" w:type="dxa"/>
          </w:tcPr>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vẽ</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quả</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Hộp</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bàn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ngồi</w:t>
            </w:r>
            <w:proofErr w:type="spellEnd"/>
            <w:r w:rsidRPr="00291670">
              <w:rPr>
                <w:rFonts w:ascii="Times New Roman" w:hAnsi="Times New Roman" w:cs="Times New Roman"/>
                <w:sz w:val="28"/>
                <w:szCs w:val="28"/>
              </w:rPr>
              <w:t>.</w:t>
            </w:r>
          </w:p>
        </w:tc>
      </w:tr>
    </w:tbl>
    <w:p w:rsidR="00291670" w:rsidRPr="00291670" w:rsidRDefault="00E6527B" w:rsidP="00291670">
      <w:pPr>
        <w:spacing w:before="120" w:after="120" w:line="276" w:lineRule="auto"/>
        <w:ind w:hanging="3"/>
        <w:rPr>
          <w:rFonts w:ascii="Times New Roman" w:hAnsi="Times New Roman" w:cs="Times New Roman"/>
          <w:sz w:val="28"/>
          <w:szCs w:val="28"/>
        </w:rPr>
      </w:pPr>
      <w:r>
        <w:rPr>
          <w:rFonts w:ascii="Times New Roman" w:hAnsi="Times New Roman" w:cs="Times New Roman"/>
          <w:b/>
          <w:sz w:val="28"/>
          <w:szCs w:val="28"/>
        </w:rPr>
        <w:t>III</w:t>
      </w:r>
      <w:r w:rsidR="00291670" w:rsidRPr="00291670">
        <w:rPr>
          <w:rFonts w:ascii="Times New Roman" w:hAnsi="Times New Roman" w:cs="Times New Roman"/>
          <w:b/>
          <w:sz w:val="28"/>
          <w:szCs w:val="28"/>
        </w:rPr>
        <w:t xml:space="preserve">. </w:t>
      </w:r>
      <w:proofErr w:type="spellStart"/>
      <w:r w:rsidR="00291670" w:rsidRPr="00291670">
        <w:rPr>
          <w:rFonts w:ascii="Times New Roman" w:hAnsi="Times New Roman" w:cs="Times New Roman"/>
          <w:b/>
          <w:sz w:val="28"/>
          <w:szCs w:val="28"/>
        </w:rPr>
        <w:t>Tiến</w:t>
      </w:r>
      <w:proofErr w:type="spellEnd"/>
      <w:r w:rsidR="00291670" w:rsidRPr="00291670">
        <w:rPr>
          <w:rFonts w:ascii="Times New Roman" w:hAnsi="Times New Roman" w:cs="Times New Roman"/>
          <w:b/>
          <w:sz w:val="28"/>
          <w:szCs w:val="28"/>
        </w:rPr>
        <w:t xml:space="preserve"> </w:t>
      </w:r>
      <w:proofErr w:type="spellStart"/>
      <w:r w:rsidR="00291670" w:rsidRPr="00291670">
        <w:rPr>
          <w:rFonts w:ascii="Times New Roman" w:hAnsi="Times New Roman" w:cs="Times New Roman"/>
          <w:b/>
          <w:sz w:val="28"/>
          <w:szCs w:val="28"/>
        </w:rPr>
        <w:t>trình</w:t>
      </w:r>
      <w:proofErr w:type="spellEnd"/>
      <w:r w:rsidR="00291670" w:rsidRPr="00291670">
        <w:rPr>
          <w:rFonts w:ascii="Times New Roman" w:hAnsi="Times New Roman" w:cs="Times New Roman"/>
          <w:b/>
          <w:sz w:val="28"/>
          <w:szCs w:val="28"/>
        </w:rPr>
        <w:t xml:space="preserve"> </w:t>
      </w:r>
      <w:proofErr w:type="spellStart"/>
      <w:r w:rsidR="00291670" w:rsidRPr="00291670">
        <w:rPr>
          <w:rFonts w:ascii="Times New Roman" w:hAnsi="Times New Roman" w:cs="Times New Roman"/>
          <w:b/>
          <w:sz w:val="28"/>
          <w:szCs w:val="28"/>
        </w:rPr>
        <w:t>hoạt</w:t>
      </w:r>
      <w:proofErr w:type="spellEnd"/>
      <w:r w:rsidR="00291670" w:rsidRPr="00291670">
        <w:rPr>
          <w:rFonts w:ascii="Times New Roman" w:hAnsi="Times New Roman" w:cs="Times New Roman"/>
          <w:b/>
          <w:sz w:val="28"/>
          <w:szCs w:val="28"/>
        </w:rPr>
        <w:t xml:space="preserve"> </w:t>
      </w:r>
      <w:proofErr w:type="spellStart"/>
      <w:r w:rsidR="00291670" w:rsidRPr="00291670">
        <w:rPr>
          <w:rFonts w:ascii="Times New Roman" w:hAnsi="Times New Roman" w:cs="Times New Roman"/>
          <w:b/>
          <w:sz w:val="28"/>
          <w:szCs w:val="28"/>
        </w:rPr>
        <w:t>động</w:t>
      </w:r>
      <w:proofErr w:type="spellEnd"/>
    </w:p>
    <w:tbl>
      <w:tblPr>
        <w:tblW w:w="9882" w:type="dxa"/>
        <w:tblInd w:w="-108" w:type="dxa"/>
        <w:tblLayout w:type="fixed"/>
        <w:tblLook w:val="0000" w:firstRow="0" w:lastRow="0" w:firstColumn="0" w:lastColumn="0" w:noHBand="0" w:noVBand="0"/>
      </w:tblPr>
      <w:tblGrid>
        <w:gridCol w:w="5998"/>
        <w:gridCol w:w="3884"/>
      </w:tblGrid>
      <w:tr w:rsidR="00291670" w:rsidRPr="00291670" w:rsidTr="00E6527B">
        <w:tc>
          <w:tcPr>
            <w:tcW w:w="5998" w:type="dxa"/>
            <w:tcBorders>
              <w:top w:val="single" w:sz="4" w:space="0" w:color="000000"/>
              <w:left w:val="single" w:sz="4" w:space="0" w:color="000000"/>
              <w:bottom w:val="single" w:sz="4" w:space="0" w:color="000000"/>
              <w:right w:val="single" w:sz="4" w:space="0" w:color="000000"/>
            </w:tcBorders>
          </w:tcPr>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Hoạt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động</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của</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cô</w:t>
            </w:r>
            <w:proofErr w:type="spellEnd"/>
          </w:p>
        </w:tc>
        <w:tc>
          <w:tcPr>
            <w:tcW w:w="3884" w:type="dxa"/>
            <w:tcBorders>
              <w:top w:val="single" w:sz="4" w:space="0" w:color="000000"/>
              <w:left w:val="single" w:sz="4" w:space="0" w:color="000000"/>
              <w:bottom w:val="single" w:sz="4" w:space="0" w:color="000000"/>
              <w:right w:val="single" w:sz="4" w:space="0" w:color="000000"/>
            </w:tcBorders>
          </w:tcPr>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Hoạt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động</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của</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trẻ</w:t>
            </w:r>
            <w:proofErr w:type="spellEnd"/>
          </w:p>
        </w:tc>
      </w:tr>
      <w:tr w:rsidR="00291670" w:rsidRPr="00291670" w:rsidTr="00E6527B">
        <w:tc>
          <w:tcPr>
            <w:tcW w:w="5998" w:type="dxa"/>
            <w:tcBorders>
              <w:top w:val="single" w:sz="4" w:space="0" w:color="000000"/>
              <w:left w:val="single" w:sz="4" w:space="0" w:color="000000"/>
              <w:bottom w:val="single" w:sz="4" w:space="0" w:color="000000"/>
              <w:right w:val="single" w:sz="4" w:space="0" w:color="000000"/>
            </w:tcBorders>
          </w:tcPr>
          <w:p w:rsidR="00291670" w:rsidRPr="00291670" w:rsidRDefault="00291670" w:rsidP="00E6527B">
            <w:pPr>
              <w:spacing w:line="276" w:lineRule="auto"/>
              <w:ind w:hanging="3"/>
              <w:rPr>
                <w:rFonts w:ascii="Times New Roman" w:hAnsi="Times New Roman" w:cs="Times New Roman"/>
                <w:b/>
                <w:sz w:val="28"/>
                <w:szCs w:val="28"/>
              </w:rPr>
            </w:pPr>
            <w:r w:rsidRPr="00291670">
              <w:rPr>
                <w:rFonts w:ascii="Times New Roman" w:hAnsi="Times New Roman" w:cs="Times New Roman"/>
                <w:b/>
                <w:sz w:val="28"/>
                <w:szCs w:val="28"/>
              </w:rPr>
              <w:t xml:space="preserve"> 1. </w:t>
            </w:r>
            <w:proofErr w:type="spellStart"/>
            <w:r w:rsidRPr="00291670">
              <w:rPr>
                <w:rFonts w:ascii="Times New Roman" w:hAnsi="Times New Roman" w:cs="Times New Roman"/>
                <w:b/>
                <w:sz w:val="28"/>
                <w:szCs w:val="28"/>
              </w:rPr>
              <w:t>Ôn</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định</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giới</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thiệu</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bài</w:t>
            </w:r>
            <w:proofErr w:type="spellEnd"/>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cùng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xem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ngày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khai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giảng</w:t>
            </w:r>
            <w:proofErr w:type="spellEnd"/>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Trò</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chuyện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về</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nội</w:t>
            </w:r>
            <w:proofErr w:type="spellEnd"/>
            <w:r w:rsidRPr="00291670">
              <w:rPr>
                <w:rFonts w:ascii="Times New Roman" w:hAnsi="Times New Roman" w:cs="Times New Roman"/>
                <w:sz w:val="28"/>
                <w:szCs w:val="28"/>
              </w:rPr>
              <w:t xml:space="preserve"> dung </w:t>
            </w:r>
            <w:proofErr w:type="spellStart"/>
            <w:r w:rsidRPr="00291670">
              <w:rPr>
                <w:rFonts w:ascii="Times New Roman" w:hAnsi="Times New Roman" w:cs="Times New Roman"/>
                <w:sz w:val="28"/>
                <w:szCs w:val="28"/>
              </w:rPr>
              <w:t>bức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Hôm</w:t>
            </w:r>
            <w:proofErr w:type="spellEnd"/>
            <w:r w:rsidRPr="00291670">
              <w:rPr>
                <w:rFonts w:ascii="Times New Roman" w:hAnsi="Times New Roman" w:cs="Times New Roman"/>
                <w:sz w:val="28"/>
                <w:szCs w:val="28"/>
              </w:rPr>
              <w:t xml:space="preserve"> nay </w:t>
            </w:r>
            <w:proofErr w:type="spellStart"/>
            <w:r w:rsidRPr="00291670">
              <w:rPr>
                <w:rFonts w:ascii="Times New Roman" w:hAnsi="Times New Roman" w:cs="Times New Roman"/>
                <w:sz w:val="28"/>
                <w:szCs w:val="28"/>
              </w:rPr>
              <w:t>các</w:t>
            </w:r>
            <w:proofErr w:type="spellEnd"/>
            <w:r w:rsidRPr="00291670">
              <w:rPr>
                <w:rFonts w:ascii="Times New Roman" w:hAnsi="Times New Roman" w:cs="Times New Roman"/>
                <w:sz w:val="28"/>
                <w:szCs w:val="28"/>
              </w:rPr>
              <w:t xml:space="preserve"> con </w:t>
            </w:r>
            <w:proofErr w:type="spellStart"/>
            <w:r w:rsidRPr="00291670">
              <w:rPr>
                <w:rFonts w:ascii="Times New Roman" w:hAnsi="Times New Roman" w:cs="Times New Roman"/>
                <w:sz w:val="28"/>
                <w:szCs w:val="28"/>
              </w:rPr>
              <w:t>có</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muốn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dùng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đôi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bàn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thật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đẹp</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của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mình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để</w:t>
            </w:r>
            <w:proofErr w:type="spellEnd"/>
            <w:r w:rsidRPr="00291670">
              <w:rPr>
                <w:rFonts w:ascii="Times New Roman" w:hAnsi="Times New Roman" w:cs="Times New Roman"/>
                <w:sz w:val="28"/>
                <w:szCs w:val="28"/>
              </w:rPr>
              <w:t xml:space="preserve"> di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quả</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không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nào</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các</w:t>
            </w:r>
            <w:proofErr w:type="spellEnd"/>
            <w:r w:rsidRPr="00291670">
              <w:rPr>
                <w:rFonts w:ascii="Times New Roman" w:hAnsi="Times New Roman" w:cs="Times New Roman"/>
                <w:sz w:val="28"/>
                <w:szCs w:val="28"/>
              </w:rPr>
              <w:t xml:space="preserve"> con </w:t>
            </w:r>
            <w:proofErr w:type="spellStart"/>
            <w:r w:rsidRPr="00291670">
              <w:rPr>
                <w:rFonts w:ascii="Times New Roman" w:hAnsi="Times New Roman" w:cs="Times New Roman"/>
                <w:sz w:val="28"/>
                <w:szCs w:val="28"/>
              </w:rPr>
              <w:t>sẽ</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cùng</w:t>
            </w:r>
            <w:proofErr w:type="spellEnd"/>
            <w:r w:rsidRPr="00291670">
              <w:rPr>
                <w:rFonts w:ascii="Times New Roman" w:hAnsi="Times New Roman" w:cs="Times New Roman"/>
                <w:sz w:val="28"/>
                <w:szCs w:val="28"/>
              </w:rPr>
              <w:t xml:space="preserve"> di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quả</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thật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đẹp</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nhé</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b/>
                <w:sz w:val="28"/>
                <w:szCs w:val="28"/>
              </w:rPr>
            </w:pPr>
            <w:r w:rsidRPr="00291670">
              <w:rPr>
                <w:rFonts w:ascii="Times New Roman" w:hAnsi="Times New Roman" w:cs="Times New Roman"/>
                <w:b/>
                <w:sz w:val="28"/>
                <w:szCs w:val="28"/>
              </w:rPr>
              <w:lastRenderedPageBreak/>
              <w:t xml:space="preserve">2. </w:t>
            </w:r>
            <w:proofErr w:type="spellStart"/>
            <w:r w:rsidRPr="00291670">
              <w:rPr>
                <w:rFonts w:ascii="Times New Roman" w:hAnsi="Times New Roman" w:cs="Times New Roman"/>
                <w:b/>
                <w:sz w:val="28"/>
                <w:szCs w:val="28"/>
              </w:rPr>
              <w:t>Nội</w:t>
            </w:r>
            <w:proofErr w:type="spellEnd"/>
            <w:r w:rsidRPr="00291670">
              <w:rPr>
                <w:rFonts w:ascii="Times New Roman" w:hAnsi="Times New Roman" w:cs="Times New Roman"/>
                <w:b/>
                <w:sz w:val="28"/>
                <w:szCs w:val="28"/>
              </w:rPr>
              <w:t xml:space="preserve"> dung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Hoạt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động</w:t>
            </w:r>
            <w:proofErr w:type="spellEnd"/>
            <w:r w:rsidRPr="00291670">
              <w:rPr>
                <w:rFonts w:ascii="Times New Roman" w:hAnsi="Times New Roman" w:cs="Times New Roman"/>
                <w:b/>
                <w:sz w:val="28"/>
                <w:szCs w:val="28"/>
              </w:rPr>
              <w:t xml:space="preserve"> 1</w:t>
            </w: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Quan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sát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thoại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vật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mẫu</w:t>
            </w:r>
            <w:proofErr w:type="spellEnd"/>
            <w:r w:rsidRPr="00291670">
              <w:rPr>
                <w:rFonts w:ascii="Times New Roman" w:hAnsi="Times New Roman" w:cs="Times New Roman"/>
                <w:sz w:val="28"/>
                <w:szCs w:val="28"/>
              </w:rPr>
              <w:t xml:space="preserve">. (2phút)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Các</w:t>
            </w:r>
            <w:proofErr w:type="spellEnd"/>
            <w:r w:rsidRPr="00291670">
              <w:rPr>
                <w:rFonts w:ascii="Times New Roman" w:hAnsi="Times New Roman" w:cs="Times New Roman"/>
                <w:sz w:val="28"/>
                <w:szCs w:val="28"/>
              </w:rPr>
              <w:t xml:space="preserve"> con </w:t>
            </w:r>
            <w:proofErr w:type="spellStart"/>
            <w:r w:rsidRPr="00291670">
              <w:rPr>
                <w:rFonts w:ascii="Times New Roman" w:hAnsi="Times New Roman" w:cs="Times New Roman"/>
                <w:sz w:val="28"/>
                <w:szCs w:val="28"/>
              </w:rPr>
              <w:t>nhìn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xem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có</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bức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vẽ</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đây</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Qủa</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có</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Hoạt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động</w:t>
            </w:r>
            <w:proofErr w:type="spellEnd"/>
            <w:r w:rsidRPr="00291670">
              <w:rPr>
                <w:rFonts w:ascii="Times New Roman" w:hAnsi="Times New Roman" w:cs="Times New Roman"/>
                <w:b/>
                <w:sz w:val="28"/>
                <w:szCs w:val="28"/>
              </w:rPr>
              <w:t xml:space="preserve"> 2</w:t>
            </w: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mẫu</w:t>
            </w:r>
            <w:proofErr w:type="spellEnd"/>
            <w:r w:rsidRPr="00291670">
              <w:rPr>
                <w:rFonts w:ascii="Times New Roman" w:hAnsi="Times New Roman" w:cs="Times New Roman"/>
                <w:sz w:val="28"/>
                <w:szCs w:val="28"/>
              </w:rPr>
              <w:t xml:space="preserve"> (2-3 </w:t>
            </w:r>
            <w:proofErr w:type="spellStart"/>
            <w:r w:rsidRPr="00291670">
              <w:rPr>
                <w:rFonts w:ascii="Times New Roman" w:hAnsi="Times New Roman" w:cs="Times New Roman"/>
                <w:sz w:val="28"/>
                <w:szCs w:val="28"/>
              </w:rPr>
              <w:t>phút</w:t>
            </w:r>
            <w:proofErr w:type="spellEnd"/>
            <w:r w:rsidRPr="00291670">
              <w:rPr>
                <w:rFonts w:ascii="Times New Roman" w:hAnsi="Times New Roman" w:cs="Times New Roman"/>
                <w:sz w:val="28"/>
                <w:szCs w:val="28"/>
              </w:rPr>
              <w:t xml:space="preserve">) -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mẫu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xem</w:t>
            </w:r>
            <w:proofErr w:type="spellEnd"/>
            <w:r w:rsidRPr="00291670">
              <w:rPr>
                <w:rFonts w:ascii="Times New Roman" w:hAnsi="Times New Roman" w:cs="Times New Roman"/>
                <w:sz w:val="28"/>
                <w:szCs w:val="28"/>
              </w:rPr>
              <w:t>:</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đưa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bức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quả</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chưa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ra</w:t>
            </w:r>
            <w:proofErr w:type="spellEnd"/>
          </w:p>
          <w:p w:rsidR="00291670" w:rsidRPr="00291670" w:rsidRDefault="00291670" w:rsidP="00E6527B">
            <w:pPr>
              <w:spacing w:line="276" w:lineRule="auto"/>
              <w:ind w:hanging="3"/>
              <w:rPr>
                <w:rFonts w:ascii="Times New Roman" w:hAnsi="Times New Roman" w:cs="Times New Roman"/>
                <w:sz w:val="28"/>
                <w:szCs w:val="28"/>
              </w:rPr>
            </w:pPr>
            <w:proofErr w:type="spellStart"/>
            <w:r w:rsidRPr="00291670">
              <w:rPr>
                <w:rFonts w:ascii="Times New Roman" w:hAnsi="Times New Roman" w:cs="Times New Roman"/>
                <w:sz w:val="28"/>
                <w:szCs w:val="28"/>
              </w:rPr>
              <w:t>Hỏi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có</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bức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đây</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Qủa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đã</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đẹp</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chưa</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Để</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quả</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được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đẹp</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hơn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phải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Các</w:t>
            </w:r>
            <w:proofErr w:type="spellEnd"/>
            <w:r w:rsidRPr="00291670">
              <w:rPr>
                <w:rFonts w:ascii="Times New Roman" w:hAnsi="Times New Roman" w:cs="Times New Roman"/>
                <w:sz w:val="28"/>
                <w:szCs w:val="28"/>
              </w:rPr>
              <w:t xml:space="preserve"> con </w:t>
            </w:r>
            <w:proofErr w:type="spellStart"/>
            <w:r w:rsidRPr="00291670">
              <w:rPr>
                <w:rFonts w:ascii="Times New Roman" w:hAnsi="Times New Roman" w:cs="Times New Roman"/>
                <w:sz w:val="28"/>
                <w:szCs w:val="28"/>
              </w:rPr>
              <w:t>nhìn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mẫu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nhé</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Vừa</w:t>
            </w:r>
            <w:proofErr w:type="spellEnd"/>
            <w:r w:rsidRPr="00291670">
              <w:rPr>
                <w:rFonts w:ascii="Times New Roman" w:hAnsi="Times New Roman" w:cs="Times New Roman"/>
                <w:sz w:val="28"/>
                <w:szCs w:val="28"/>
              </w:rPr>
              <w:t xml:space="preserve"> di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vừa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phân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tích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cách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cầm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bút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cách</w:t>
            </w:r>
            <w:proofErr w:type="spellEnd"/>
            <w:r w:rsidRPr="00291670">
              <w:rPr>
                <w:rFonts w:ascii="Times New Roman" w:hAnsi="Times New Roman" w:cs="Times New Roman"/>
                <w:sz w:val="28"/>
                <w:szCs w:val="28"/>
              </w:rPr>
              <w:t xml:space="preserve"> di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xem</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hướng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dẫn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tư</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thế</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ngồi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Ngồi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lưng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đầu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hơi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cúi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trái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giữ</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phải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cầm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bút</w:t>
            </w:r>
            <w:proofErr w:type="spellEnd"/>
            <w:r w:rsidRPr="00291670">
              <w:rPr>
                <w:rFonts w:ascii="Times New Roman" w:hAnsi="Times New Roman" w:cs="Times New Roman"/>
                <w:sz w:val="28"/>
                <w:szCs w:val="28"/>
              </w:rPr>
              <w:t xml:space="preserve"> di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vừa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được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đây</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Qủa</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có</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mẫu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xem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vừa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vừa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hướng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dẫn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cách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Hoạt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động</w:t>
            </w:r>
            <w:proofErr w:type="spellEnd"/>
            <w:r w:rsidRPr="00291670">
              <w:rPr>
                <w:rFonts w:ascii="Times New Roman" w:hAnsi="Times New Roman" w:cs="Times New Roman"/>
                <w:b/>
                <w:sz w:val="28"/>
                <w:szCs w:val="28"/>
              </w:rPr>
              <w:t xml:space="preserve"> 3</w:t>
            </w: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thực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hiện</w:t>
            </w:r>
            <w:proofErr w:type="spellEnd"/>
            <w:r w:rsidRPr="00291670">
              <w:rPr>
                <w:rFonts w:ascii="Times New Roman" w:hAnsi="Times New Roman" w:cs="Times New Roman"/>
                <w:sz w:val="28"/>
                <w:szCs w:val="28"/>
              </w:rPr>
              <w:t xml:space="preserve">. (7-8 </w:t>
            </w:r>
            <w:proofErr w:type="spellStart"/>
            <w:r w:rsidRPr="00291670">
              <w:rPr>
                <w:rFonts w:ascii="Times New Roman" w:hAnsi="Times New Roman" w:cs="Times New Roman"/>
                <w:sz w:val="28"/>
                <w:szCs w:val="28"/>
              </w:rPr>
              <w:t>phút</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cầm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bút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bằng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nào</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Cho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di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trên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không</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Cho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thực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hiện</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đến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bên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hỏi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đang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để</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xong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hỏi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đó</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cái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Để</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làm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động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viên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kịp</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thời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khi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xong</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b/>
                <w:sz w:val="28"/>
                <w:szCs w:val="28"/>
              </w:rPr>
              <w:lastRenderedPageBreak/>
              <w:t xml:space="preserve">* </w:t>
            </w:r>
            <w:proofErr w:type="spellStart"/>
            <w:r w:rsidRPr="00291670">
              <w:rPr>
                <w:rFonts w:ascii="Times New Roman" w:hAnsi="Times New Roman" w:cs="Times New Roman"/>
                <w:b/>
                <w:sz w:val="28"/>
                <w:szCs w:val="28"/>
              </w:rPr>
              <w:t>Hoạt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động</w:t>
            </w:r>
            <w:proofErr w:type="spellEnd"/>
            <w:r w:rsidRPr="00291670">
              <w:rPr>
                <w:rFonts w:ascii="Times New Roman" w:hAnsi="Times New Roman" w:cs="Times New Roman"/>
                <w:b/>
                <w:sz w:val="28"/>
                <w:szCs w:val="28"/>
              </w:rPr>
              <w:t xml:space="preserve"> 4</w:t>
            </w: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Trưng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bày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nhận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xét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sản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phẩm</w:t>
            </w:r>
            <w:proofErr w:type="spellEnd"/>
            <w:r w:rsidRPr="00291670">
              <w:rPr>
                <w:rFonts w:ascii="Times New Roman" w:hAnsi="Times New Roman" w:cs="Times New Roman"/>
                <w:sz w:val="28"/>
                <w:szCs w:val="28"/>
              </w:rPr>
              <w:t xml:space="preserve"> (2 </w:t>
            </w:r>
            <w:proofErr w:type="spellStart"/>
            <w:r w:rsidRPr="00291670">
              <w:rPr>
                <w:rFonts w:ascii="Times New Roman" w:hAnsi="Times New Roman" w:cs="Times New Roman"/>
                <w:sz w:val="28"/>
                <w:szCs w:val="28"/>
              </w:rPr>
              <w:t>phút</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lên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trưng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bày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sản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phẩm</w:t>
            </w:r>
            <w:proofErr w:type="spellEnd"/>
            <w:r w:rsidRPr="00291670">
              <w:rPr>
                <w:rFonts w:ascii="Times New Roman" w:hAnsi="Times New Roman" w:cs="Times New Roman"/>
                <w:sz w:val="28"/>
                <w:szCs w:val="28"/>
              </w:rPr>
              <w:t>.</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nhận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xét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sản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phẩm</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nhận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xét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sản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phẩm</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Giáo</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dục</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giữ</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gìn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sản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phẩm</w:t>
            </w:r>
            <w:proofErr w:type="spellEnd"/>
            <w:r w:rsidRPr="00291670">
              <w:rPr>
                <w:rFonts w:ascii="Times New Roman" w:hAnsi="Times New Roman" w:cs="Times New Roman"/>
                <w:sz w:val="28"/>
                <w:szCs w:val="28"/>
              </w:rPr>
              <w:t xml:space="preserve">. </w:t>
            </w:r>
          </w:p>
          <w:p w:rsidR="00291670" w:rsidRPr="00291670" w:rsidRDefault="00291670" w:rsidP="00E6527B">
            <w:pPr>
              <w:spacing w:line="276" w:lineRule="auto"/>
              <w:ind w:hanging="3"/>
              <w:rPr>
                <w:rFonts w:ascii="Times New Roman" w:hAnsi="Times New Roman" w:cs="Times New Roman"/>
                <w:b/>
                <w:sz w:val="28"/>
                <w:szCs w:val="28"/>
              </w:rPr>
            </w:pPr>
            <w:r w:rsidRPr="00291670">
              <w:rPr>
                <w:rFonts w:ascii="Times New Roman" w:hAnsi="Times New Roman" w:cs="Times New Roman"/>
                <w:b/>
                <w:sz w:val="28"/>
                <w:szCs w:val="28"/>
              </w:rPr>
              <w:t xml:space="preserve">3. </w:t>
            </w:r>
            <w:proofErr w:type="spellStart"/>
            <w:r w:rsidRPr="00291670">
              <w:rPr>
                <w:rFonts w:ascii="Times New Roman" w:hAnsi="Times New Roman" w:cs="Times New Roman"/>
                <w:b/>
                <w:sz w:val="28"/>
                <w:szCs w:val="28"/>
              </w:rPr>
              <w:t>Kết</w:t>
            </w:r>
            <w:proofErr w:type="spellEnd"/>
            <w:r w:rsidRPr="00291670">
              <w:rPr>
                <w:rFonts w:ascii="Times New Roman" w:hAnsi="Times New Roman" w:cs="Times New Roman"/>
                <w:b/>
                <w:sz w:val="28"/>
                <w:szCs w:val="28"/>
              </w:rPr>
              <w:t xml:space="preserve"> </w:t>
            </w:r>
            <w:proofErr w:type="spellStart"/>
            <w:r w:rsidRPr="00291670">
              <w:rPr>
                <w:rFonts w:ascii="Times New Roman" w:hAnsi="Times New Roman" w:cs="Times New Roman"/>
                <w:b/>
                <w:sz w:val="28"/>
                <w:szCs w:val="28"/>
              </w:rPr>
              <w:t>thúc</w:t>
            </w:r>
            <w:proofErr w:type="spellEnd"/>
            <w:r w:rsidRPr="00291670">
              <w:rPr>
                <w:rFonts w:ascii="Times New Roman" w:hAnsi="Times New Roman" w:cs="Times New Roman"/>
                <w:b/>
                <w:sz w:val="28"/>
                <w:szCs w:val="28"/>
              </w:rPr>
              <w:t xml:space="preserve">: </w:t>
            </w: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hát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bài</w:t>
            </w:r>
            <w:proofErr w:type="spellEnd"/>
            <w:r w:rsidRPr="00291670">
              <w:rPr>
                <w:rFonts w:ascii="Times New Roman" w:hAnsi="Times New Roman" w:cs="Times New Roman"/>
                <w:sz w:val="28"/>
                <w:szCs w:val="28"/>
              </w:rPr>
              <w:t xml:space="preserve">: Hai </w:t>
            </w:r>
            <w:proofErr w:type="spellStart"/>
            <w:r w:rsidRPr="00291670">
              <w:rPr>
                <w:rFonts w:ascii="Times New Roman" w:hAnsi="Times New Roman" w:cs="Times New Roman"/>
                <w:sz w:val="28"/>
                <w:szCs w:val="28"/>
              </w:rPr>
              <w:t>bàn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tay</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ra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ngoài</w:t>
            </w:r>
            <w:proofErr w:type="spellEnd"/>
            <w:r w:rsidRPr="00291670">
              <w:rPr>
                <w:rFonts w:ascii="Times New Roman" w:hAnsi="Times New Roman" w:cs="Times New Roman"/>
                <w:sz w:val="28"/>
                <w:szCs w:val="28"/>
              </w:rPr>
              <w:t>.</w:t>
            </w:r>
          </w:p>
        </w:tc>
        <w:tc>
          <w:tcPr>
            <w:tcW w:w="3884" w:type="dxa"/>
            <w:tcBorders>
              <w:top w:val="single" w:sz="4" w:space="0" w:color="000000"/>
              <w:left w:val="single" w:sz="4" w:space="0" w:color="000000"/>
              <w:bottom w:val="single" w:sz="4" w:space="0" w:color="000000"/>
              <w:right w:val="single" w:sz="4" w:space="0" w:color="000000"/>
            </w:tcBorders>
          </w:tcPr>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xem</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tranh</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cùng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cô</w:t>
            </w:r>
            <w:proofErr w:type="spellEnd"/>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trò</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chuyện</w:t>
            </w:r>
            <w:proofErr w:type="spellEnd"/>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chú</w:t>
            </w:r>
            <w:proofErr w:type="spellEnd"/>
            <w:r w:rsidRPr="00291670">
              <w:rPr>
                <w:rFonts w:ascii="Times New Roman" w:hAnsi="Times New Roman" w:cs="Times New Roman"/>
                <w:sz w:val="28"/>
                <w:szCs w:val="28"/>
              </w:rPr>
              <w:t xml:space="preserve"> ý </w:t>
            </w:r>
            <w:proofErr w:type="spellStart"/>
            <w:r w:rsidRPr="00291670">
              <w:rPr>
                <w:rFonts w:ascii="Times New Roman" w:hAnsi="Times New Roman" w:cs="Times New Roman"/>
                <w:sz w:val="28"/>
                <w:szCs w:val="28"/>
              </w:rPr>
              <w:t>lắng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nghe</w:t>
            </w:r>
            <w:proofErr w:type="spellEnd"/>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chú</w:t>
            </w:r>
            <w:proofErr w:type="spellEnd"/>
            <w:r w:rsidRPr="00291670">
              <w:rPr>
                <w:rFonts w:ascii="Times New Roman" w:hAnsi="Times New Roman" w:cs="Times New Roman"/>
                <w:sz w:val="28"/>
                <w:szCs w:val="28"/>
              </w:rPr>
              <w:t xml:space="preserve"> ý </w:t>
            </w:r>
            <w:proofErr w:type="spellStart"/>
            <w:r w:rsidRPr="00291670">
              <w:rPr>
                <w:rFonts w:ascii="Times New Roman" w:hAnsi="Times New Roman" w:cs="Times New Roman"/>
                <w:sz w:val="28"/>
                <w:szCs w:val="28"/>
              </w:rPr>
              <w:t>quan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sát</w:t>
            </w:r>
            <w:proofErr w:type="spellEnd"/>
            <w:r w:rsidRPr="00291670">
              <w:rPr>
                <w:rFonts w:ascii="Times New Roman" w:hAnsi="Times New Roman" w:cs="Times New Roman"/>
                <w:sz w:val="28"/>
                <w:szCs w:val="28"/>
              </w:rPr>
              <w:t>.</w:t>
            </w: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trả</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lời</w:t>
            </w:r>
            <w:proofErr w:type="spellEnd"/>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trả</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lời</w:t>
            </w:r>
            <w:proofErr w:type="spellEnd"/>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ạ</w:t>
            </w: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chú</w:t>
            </w:r>
            <w:proofErr w:type="spellEnd"/>
            <w:r w:rsidRPr="00291670">
              <w:rPr>
                <w:rFonts w:ascii="Times New Roman" w:hAnsi="Times New Roman" w:cs="Times New Roman"/>
                <w:sz w:val="28"/>
                <w:szCs w:val="28"/>
              </w:rPr>
              <w:t xml:space="preserve"> ý </w:t>
            </w:r>
            <w:proofErr w:type="spellStart"/>
            <w:r w:rsidRPr="00291670">
              <w:rPr>
                <w:rFonts w:ascii="Times New Roman" w:hAnsi="Times New Roman" w:cs="Times New Roman"/>
                <w:sz w:val="28"/>
                <w:szCs w:val="28"/>
              </w:rPr>
              <w:t>lắng</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nghe</w:t>
            </w:r>
            <w:proofErr w:type="spellEnd"/>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trả</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lời</w:t>
            </w:r>
            <w:proofErr w:type="spellEnd"/>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Chú</w:t>
            </w:r>
            <w:proofErr w:type="spellEnd"/>
            <w:r w:rsidRPr="00291670">
              <w:rPr>
                <w:rFonts w:ascii="Times New Roman" w:hAnsi="Times New Roman" w:cs="Times New Roman"/>
                <w:sz w:val="28"/>
                <w:szCs w:val="28"/>
              </w:rPr>
              <w:t xml:space="preserve"> ý </w:t>
            </w:r>
            <w:proofErr w:type="spellStart"/>
            <w:r w:rsidRPr="00291670">
              <w:rPr>
                <w:rFonts w:ascii="Times New Roman" w:hAnsi="Times New Roman" w:cs="Times New Roman"/>
                <w:sz w:val="28"/>
                <w:szCs w:val="28"/>
              </w:rPr>
              <w:t>quan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sát</w:t>
            </w:r>
            <w:proofErr w:type="spellEnd"/>
          </w:p>
          <w:p w:rsidR="00291670" w:rsidRPr="00291670" w:rsidRDefault="00291670" w:rsidP="00E6527B">
            <w:pPr>
              <w:pBdr>
                <w:top w:val="nil"/>
                <w:left w:val="nil"/>
                <w:bottom w:val="nil"/>
                <w:right w:val="nil"/>
                <w:between w:val="nil"/>
              </w:pBdr>
              <w:spacing w:line="276" w:lineRule="auto"/>
              <w:ind w:hanging="3"/>
              <w:rPr>
                <w:rFonts w:ascii="Times New Roman" w:hAnsi="Times New Roman" w:cs="Times New Roman"/>
                <w:color w:val="000000"/>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trả</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lời</w:t>
            </w:r>
            <w:proofErr w:type="spellEnd"/>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Tô</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màu</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quả</w:t>
            </w:r>
            <w:proofErr w:type="spellEnd"/>
            <w:r w:rsidRPr="00291670">
              <w:rPr>
                <w:rFonts w:ascii="Times New Roman" w:hAnsi="Times New Roman" w:cs="Times New Roman"/>
                <w:sz w:val="28"/>
                <w:szCs w:val="28"/>
              </w:rPr>
              <w:t xml:space="preserve"> bong </w:t>
            </w:r>
            <w:proofErr w:type="spellStart"/>
            <w:r w:rsidRPr="00291670">
              <w:rPr>
                <w:rFonts w:ascii="Times New Roman" w:hAnsi="Times New Roman" w:cs="Times New Roman"/>
                <w:sz w:val="28"/>
                <w:szCs w:val="28"/>
              </w:rPr>
              <w:t>bóng</w:t>
            </w:r>
            <w:proofErr w:type="spellEnd"/>
            <w:r w:rsidRPr="00291670">
              <w:rPr>
                <w:rFonts w:ascii="Times New Roman" w:hAnsi="Times New Roman" w:cs="Times New Roman"/>
                <w:sz w:val="28"/>
                <w:szCs w:val="28"/>
              </w:rPr>
              <w:t xml:space="preserve"> ạ</w:t>
            </w: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nhận</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xét</w:t>
            </w:r>
            <w:proofErr w:type="spellEnd"/>
          </w:p>
          <w:p w:rsidR="00291670" w:rsidRPr="00291670" w:rsidRDefault="00291670" w:rsidP="00E6527B">
            <w:pPr>
              <w:spacing w:line="276" w:lineRule="auto"/>
              <w:ind w:hanging="3"/>
              <w:rPr>
                <w:rFonts w:ascii="Times New Roman" w:hAnsi="Times New Roman" w:cs="Times New Roman"/>
                <w:sz w:val="28"/>
                <w:szCs w:val="28"/>
              </w:rPr>
            </w:pPr>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Trẻ</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hát</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và</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đi</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ra</w:t>
            </w:r>
            <w:proofErr w:type="spellEnd"/>
            <w:r w:rsidRPr="00291670">
              <w:rPr>
                <w:rFonts w:ascii="Times New Roman" w:hAnsi="Times New Roman" w:cs="Times New Roman"/>
                <w:sz w:val="28"/>
                <w:szCs w:val="28"/>
              </w:rPr>
              <w:t xml:space="preserve"> </w:t>
            </w:r>
            <w:proofErr w:type="spellStart"/>
            <w:r w:rsidRPr="00291670">
              <w:rPr>
                <w:rFonts w:ascii="Times New Roman" w:hAnsi="Times New Roman" w:cs="Times New Roman"/>
                <w:sz w:val="28"/>
                <w:szCs w:val="28"/>
              </w:rPr>
              <w:t>ngoài</w:t>
            </w:r>
            <w:proofErr w:type="spellEnd"/>
          </w:p>
        </w:tc>
      </w:tr>
    </w:tbl>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CHƠI , HOẠT ĐỘNG  Ở CÁC GÓC</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thao tác vai: Tập bế em, cho em ăn, tắm cho em</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HĐVĐV:  Xâu vòng, Tô màu, Chơi với đất nặn.</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vận động:  Chơi với vòng, Ném bóng, Múa hát các bài hát có trong chủ đề.</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 ĐÁNH GIÁ CUỐI NGÀY</w:t>
      </w:r>
    </w:p>
    <w:p w:rsidR="00504A7B" w:rsidRPr="00504A7B" w:rsidRDefault="00E6527B" w:rsidP="00504A7B">
      <w:pPr>
        <w:tabs>
          <w:tab w:val="left" w:pos="915"/>
        </w:tabs>
        <w:spacing w:line="360" w:lineRule="auto"/>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Cháu: Khoa, Quyết  Đăng</w:t>
      </w:r>
      <w:r w:rsidR="00504A7B" w:rsidRPr="00504A7B">
        <w:rPr>
          <w:rFonts w:ascii="Times New Roman" w:eastAsia="Times New Roman" w:hAnsi="Times New Roman" w:cs="Times New Roman"/>
          <w:color w:val="000000"/>
          <w:sz w:val="28"/>
          <w:szCs w:val="28"/>
          <w:lang w:val="nl-NL"/>
        </w:rPr>
        <w:t>,  Việt Anh, Phú  đã biết cầm bút bằng tay phải, biết cách di màu, không để màu nhem ra ngoài.</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Cháu: Nhã Uyên hôm nay đã ngoan hơn nhưng vẫn còn ăn ít</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BPKP:</w:t>
      </w: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 xml:space="preserve">Cô cần động viên trẻ ăn hết suất, trao đổi với phụ huynh đưa thêm sữa cho cháu. </w:t>
      </w:r>
      <w:r w:rsidRPr="00504A7B">
        <w:rPr>
          <w:rFonts w:ascii="Times New Roman" w:eastAsia="Times New Roman" w:hAnsi="Times New Roman" w:cs="Times New Roman"/>
          <w:b/>
          <w:color w:val="000000"/>
          <w:sz w:val="28"/>
          <w:szCs w:val="28"/>
          <w:lang w:val="nl-NL"/>
        </w:rPr>
        <w:t xml:space="preserve">                                                                </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lastRenderedPageBreak/>
        <w:t>Thứ  5 ngày 19 tháng 9 năm 2024</w:t>
      </w:r>
    </w:p>
    <w:p w:rsidR="00504A7B" w:rsidRPr="00504A7B" w:rsidRDefault="00504A7B" w:rsidP="00504A7B">
      <w:pPr>
        <w:tabs>
          <w:tab w:val="left" w:pos="6090"/>
        </w:tabs>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*ĐÓN TRẺ – CHƠI TỰ CHỌN – THỂ DỤC SÁNG - ĐIỂM DANH</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Đón trẻ:</w:t>
      </w:r>
      <w:r w:rsidRPr="00504A7B">
        <w:rPr>
          <w:rFonts w:ascii="Times New Roman" w:eastAsia="Times New Roman" w:hAnsi="Times New Roman" w:cs="Times New Roman"/>
          <w:color w:val="000000"/>
          <w:sz w:val="28"/>
          <w:szCs w:val="28"/>
          <w:lang w:val="nl-NL"/>
        </w:rPr>
        <w:t xml:space="preserve">  Cô đi sớm 15 phút để vệ sinh, thông thoáng phòng nhóm. Trẻ đến cô vui vẻ niềm nở đón trẻ vào lớp, cô nhắc cho phụ huynh cất đồ dùng cá nhân trẻ vào đúng nơi quy định, cô trao đổi với phụ huynh về tình hình của trẻ.</w:t>
      </w:r>
    </w:p>
    <w:p w:rsidR="00504A7B" w:rsidRPr="00504A7B" w:rsidRDefault="00504A7B" w:rsidP="00504A7B">
      <w:pPr>
        <w:tabs>
          <w:tab w:val="left" w:pos="1125"/>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Chơi tự chọn:</w:t>
      </w:r>
      <w:r w:rsidRPr="00504A7B">
        <w:rPr>
          <w:rFonts w:ascii="Times New Roman" w:eastAsia="Times New Roman" w:hAnsi="Times New Roman" w:cs="Times New Roman"/>
          <w:color w:val="000000"/>
          <w:sz w:val="28"/>
          <w:szCs w:val="28"/>
          <w:lang w:val="nl-NL"/>
        </w:rPr>
        <w:t xml:space="preserve">  Cô cho trẻ chơi với các loại đồ chơi ở trong lớp, sau đó cho trẻ ra sân tập thể dục sáng </w:t>
      </w:r>
    </w:p>
    <w:p w:rsidR="00504A7B" w:rsidRPr="00504A7B" w:rsidRDefault="00504A7B" w:rsidP="00504A7B">
      <w:pPr>
        <w:tabs>
          <w:tab w:val="left" w:pos="1125"/>
          <w:tab w:val="left" w:pos="6300"/>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3. Thể dục sáng: </w:t>
      </w:r>
      <w:r w:rsidRPr="00504A7B">
        <w:rPr>
          <w:rFonts w:ascii="Times New Roman" w:eastAsia="Times New Roman" w:hAnsi="Times New Roman" w:cs="Times New Roman"/>
          <w:color w:val="000000"/>
          <w:sz w:val="28"/>
          <w:szCs w:val="28"/>
          <w:lang w:val="nl-NL"/>
        </w:rPr>
        <w:t>Như kế hoạch tuần</w:t>
      </w:r>
      <w:r w:rsidRPr="00504A7B">
        <w:rPr>
          <w:rFonts w:ascii="Times New Roman" w:eastAsia="Times New Roman" w:hAnsi="Times New Roman" w:cs="Times New Roman"/>
          <w:color w:val="000000"/>
          <w:sz w:val="28"/>
          <w:szCs w:val="28"/>
          <w:lang w:val="nl-NL"/>
        </w:rPr>
        <w:tab/>
      </w:r>
    </w:p>
    <w:p w:rsidR="00504A7B" w:rsidRPr="00504A7B" w:rsidRDefault="00504A7B" w:rsidP="00504A7B">
      <w:pPr>
        <w:tabs>
          <w:tab w:val="left" w:pos="1125"/>
        </w:tabs>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4. Điểm danh:</w:t>
      </w:r>
      <w:r w:rsidRPr="00504A7B">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color w:val="000000"/>
          <w:sz w:val="28"/>
          <w:szCs w:val="28"/>
          <w:lang w:val="nl-NL"/>
        </w:rPr>
        <w:t xml:space="preserve"> Cô gọi tên trẻ theo thứ tự trong sổ theo dõi, trẻ để giúp trẻ nhận biết được tên mình và tên các bạn trong lớp.</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tabs>
          <w:tab w:val="left" w:pos="6090"/>
        </w:tabs>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CHƠI  TẬP CÓ CHỦ ĐỊNH</w:t>
      </w: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Lĩnh vực phát triển ngôn ngữ</w:t>
      </w: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u w:val="single"/>
          <w:lang w:val="nl-NL"/>
        </w:rPr>
        <w:t>Đề tài</w:t>
      </w:r>
      <w:r w:rsidRPr="00504A7B">
        <w:rPr>
          <w:rFonts w:ascii="Times New Roman" w:eastAsia="Times New Roman" w:hAnsi="Times New Roman" w:cs="Times New Roman"/>
          <w:b/>
          <w:color w:val="000000"/>
          <w:sz w:val="28"/>
          <w:szCs w:val="28"/>
          <w:lang w:val="nl-NL"/>
        </w:rPr>
        <w:t>: Truyện: Sự tích rước đèn trung thu</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I. MỤC ĐÍCH – YÊU CẦU</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1. Kiến thức: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biết tên chuyện  “Sự tích rước đèn trung thu”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biết nội dung câu chuyện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Kỹ năng:</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Luyện kỹ năng ghi nhớ, chú ý có chủ định cho trẻ</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Phát triển vốn từ cho trẻ</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Thái độ:</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 Giáo dục trẻ biết yêu quý bạn bè</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II. Chuẩn bị :</w:t>
      </w:r>
    </w:p>
    <w:tbl>
      <w:tblPr>
        <w:tblStyle w:val="Style62"/>
        <w:tblW w:w="9882" w:type="dxa"/>
        <w:tblInd w:w="-216" w:type="dxa"/>
        <w:tblLayout w:type="fixed"/>
        <w:tblLook w:val="04A0" w:firstRow="1" w:lastRow="0" w:firstColumn="1" w:lastColumn="0" w:noHBand="0" w:noVBand="1"/>
      </w:tblPr>
      <w:tblGrid>
        <w:gridCol w:w="5209"/>
        <w:gridCol w:w="4673"/>
      </w:tblGrid>
      <w:tr w:rsidR="00504A7B" w:rsidRPr="00504A7B" w:rsidTr="00CF2F3D">
        <w:trPr>
          <w:trHeight w:val="559"/>
        </w:trPr>
        <w:tc>
          <w:tcPr>
            <w:tcW w:w="5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tabs>
                <w:tab w:val="left" w:pos="370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Đồ dùng của cô</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tabs>
                <w:tab w:val="left" w:pos="370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Đồ dùng của trẻ: </w:t>
            </w:r>
          </w:p>
        </w:tc>
      </w:tr>
      <w:tr w:rsidR="00504A7B" w:rsidRPr="00504A7B" w:rsidTr="00CF2F3D">
        <w:trPr>
          <w:trHeight w:val="930"/>
        </w:trPr>
        <w:tc>
          <w:tcPr>
            <w:tcW w:w="5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Tranh câu chuyện</w:t>
            </w:r>
          </w:p>
          <w:p w:rsidR="00504A7B" w:rsidRPr="00504A7B" w:rsidRDefault="00504A7B" w:rsidP="00504A7B">
            <w:pPr>
              <w:tabs>
                <w:tab w:val="left" w:pos="370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Nhạc bài hát “ Chiếc đèn ông sao”</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tabs>
                <w:tab w:val="left" w:pos="370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Chiếu trải, ghế cho trẻ ngồi</w:t>
            </w:r>
          </w:p>
          <w:p w:rsidR="00504A7B" w:rsidRPr="00504A7B" w:rsidRDefault="00504A7B" w:rsidP="00504A7B">
            <w:pPr>
              <w:tabs>
                <w:tab w:val="left" w:pos="3705"/>
              </w:tabs>
              <w:spacing w:line="360" w:lineRule="auto"/>
              <w:rPr>
                <w:rFonts w:ascii="Times New Roman" w:eastAsia="Times New Roman" w:hAnsi="Times New Roman" w:cs="Times New Roman"/>
                <w:color w:val="000000"/>
                <w:sz w:val="28"/>
                <w:szCs w:val="28"/>
                <w:lang w:val="nl-NL"/>
              </w:rPr>
            </w:pPr>
          </w:p>
        </w:tc>
      </w:tr>
    </w:tbl>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III .Tiến trình hoạt động:</w:t>
      </w:r>
    </w:p>
    <w:tbl>
      <w:tblPr>
        <w:tblStyle w:val="Style63"/>
        <w:tblW w:w="9828" w:type="dxa"/>
        <w:tblInd w:w="-216" w:type="dxa"/>
        <w:tblLayout w:type="fixed"/>
        <w:tblLook w:val="04A0" w:firstRow="1" w:lastRow="0" w:firstColumn="1" w:lastColumn="0" w:noHBand="0" w:noVBand="1"/>
      </w:tblPr>
      <w:tblGrid>
        <w:gridCol w:w="6948"/>
        <w:gridCol w:w="2880"/>
      </w:tblGrid>
      <w:tr w:rsidR="00504A7B" w:rsidRPr="00504A7B" w:rsidTr="00CF2F3D">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của cô</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của trẻ</w:t>
            </w:r>
          </w:p>
        </w:tc>
      </w:tr>
      <w:tr w:rsidR="00504A7B" w:rsidRPr="00504A7B" w:rsidTr="00CF2F3D">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Ổn định lớp - giới thiệu bài</w:t>
            </w:r>
            <w:r w:rsidRPr="00504A7B">
              <w:rPr>
                <w:rFonts w:ascii="Times New Roman" w:eastAsia="Times New Roman" w:hAnsi="Times New Roman" w:cs="Times New Roman"/>
                <w:color w:val="000000"/>
                <w:sz w:val="28"/>
                <w:szCs w:val="28"/>
                <w:lang w:val="nl-NL"/>
              </w:rPr>
              <w:t> : (1-2 phút)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và trẻ hát bài “Chiếc đèn ông sao”</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Các con vừa hát bài hát gì?</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trò chuyện cùng trẻ về nội dung bài hát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Đúng rồi bây giờ cô sẽ kể các con nghe câu chuyện " sự tích rước đèn trung thu"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Nội dung:</w:t>
            </w:r>
            <w:r w:rsidRPr="00504A7B">
              <w:rPr>
                <w:rFonts w:ascii="Times New Roman" w:eastAsia="Times New Roman" w:hAnsi="Times New Roman" w:cs="Times New Roman"/>
                <w:color w:val="000000"/>
                <w:sz w:val="28"/>
                <w:szCs w:val="28"/>
                <w:lang w:val="nl-NL"/>
              </w:rPr>
              <w:t xml:space="preserve"> (8-10 phút)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1</w:t>
            </w:r>
            <w:r w:rsidRPr="00504A7B">
              <w:rPr>
                <w:rFonts w:ascii="Times New Roman" w:eastAsia="Times New Roman" w:hAnsi="Times New Roman" w:cs="Times New Roman"/>
                <w:color w:val="000000"/>
                <w:sz w:val="28"/>
                <w:szCs w:val="28"/>
                <w:lang w:val="nl-NL"/>
              </w:rPr>
              <w:t>: Kể diễn cảm</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kể lần 1 diễn cảm rõ lời nội dung câu chuyện, giới thiệu tên chuyện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Lần 2 cô kể bằng tranh minh hoạ . Đàm thoại – trích dẫn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Hỏi trẻ cô kể chuyện gì?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Trong câu chuyện có những nhân vật nào ?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tóm tắt nội dung câu chuyện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lastRenderedPageBreak/>
              <w:t>Trích : (Từ đầu cho đến hay giúp đỡ bạn bè nên được các bạn yêu quý)</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Vì sao chú cuội lại nhảy xuống nước. Chú cuội có về được với bạn nữa không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Trích : ( Và trong lúc mãi chơi đến Cuội được lên cung trăng từ đó)</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Các bạn có quyên được chú cuội không? Các bạn đã được giúp đỡ để được gặp chú cuội.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Trích:( Hình ảnh cuội tốt bụng vẫn mãi vấn vương đến Cuội có thể thấy được các bạn nhỏ ở trần gian)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Các bạn đã tạo ra những loại đèn hình gì? Rằm tháng tám hàng năm các bạn đã làm gì để nhớ chú Cuội?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Trích:( Không những thế, các bạn nhỏ còn tạo ra các laoji đèn đến hết)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 xml:space="preserve">Hoạt động 3: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cho trẻ xem chương trình bông hoa nhỏ kể về sử tích rước đèn trung thu</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Giáo dục trẻ biết yêu quý và giúp đỡ lẫn nhau những lúc khó khăn và mỗi dịp tết trung thu đến là các bạn nhỏ được đi rước đèn , phá cỗ trung thu đấy các con ạ.</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Kết thúc</w:t>
            </w:r>
            <w:r w:rsidRPr="00504A7B">
              <w:rPr>
                <w:rFonts w:ascii="Times New Roman" w:eastAsia="Times New Roman" w:hAnsi="Times New Roman" w:cs="Times New Roman"/>
                <w:color w:val="000000"/>
                <w:sz w:val="28"/>
                <w:szCs w:val="28"/>
                <w:lang w:val="nl-NL"/>
              </w:rPr>
              <w:t>: (1-2 phút)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cho trẻ làm tiếng kêu con vật nhẹ nhàng ra ngoài</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color w:val="000000"/>
                <w:sz w:val="28"/>
                <w:szCs w:val="28"/>
                <w:lang w:val="nl-NL"/>
              </w:rPr>
              <w:lastRenderedPageBreak/>
              <w:t xml:space="preserve"> - Trẻ hát cùng cô</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Chiếc đèn ông sao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lắng nghe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 và chú ý quan sát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trả lời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trả lời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trả lời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trả lời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chú ý quan sát</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làm tiêng kêu con vật</w:t>
            </w:r>
          </w:p>
        </w:tc>
      </w:tr>
    </w:tbl>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 DẠO CHƠI NGOÀI TRỜI</w:t>
      </w:r>
    </w:p>
    <w:tbl>
      <w:tblPr>
        <w:tblStyle w:val="Style64"/>
        <w:tblW w:w="9720" w:type="dxa"/>
        <w:tblInd w:w="-108" w:type="dxa"/>
        <w:tblLayout w:type="fixed"/>
        <w:tblLook w:val="04A0" w:firstRow="1" w:lastRow="0" w:firstColumn="1" w:lastColumn="0" w:noHBand="0" w:noVBand="1"/>
      </w:tblPr>
      <w:tblGrid>
        <w:gridCol w:w="3258"/>
        <w:gridCol w:w="6462"/>
      </w:tblGrid>
      <w:tr w:rsidR="00504A7B" w:rsidRPr="00504A7B" w:rsidTr="00CF2F3D">
        <w:trPr>
          <w:trHeight w:val="1"/>
        </w:trPr>
        <w:tc>
          <w:tcPr>
            <w:tcW w:w="3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1. Hoạt động có mục đích</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 xml:space="preserve">Quan sát vườn rau </w:t>
            </w: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Trò chơi vận động</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Nu na nu nống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Chơi tự do</w:t>
            </w:r>
          </w:p>
        </w:tc>
        <w:tc>
          <w:tcPr>
            <w:tcW w:w="6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cho trẻ vừa đi vừa hát đến bên vườn rau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hỏi trẻ:  + Đây là vườn rau gì?</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Trong vườn rau trồng những cây rau gì?</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Đây là cây rau gì đây ?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Rau khoai dùng để chế biến món gì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Ngoài rau khoai còn có rau gì nữa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Để rau được xanh tốt các con phải làm gì?</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Giáo dục trẻ: Không được vứt rác bừa bãi, không giẫm lên rau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giới thiệu tên trò chơi, luật chơi, cách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tổ chức cho trẻ chơi trò chơi 2 -3 lần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Giáo dục trẻ biết chơi cùng bạn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chuẩn bị </w:t>
            </w:r>
            <w:r w:rsidR="001E5A08">
              <w:rPr>
                <w:rFonts w:ascii="Times New Roman" w:eastAsia="Times New Roman" w:hAnsi="Times New Roman" w:cs="Times New Roman"/>
                <w:color w:val="000000"/>
                <w:sz w:val="28"/>
                <w:szCs w:val="28"/>
                <w:lang w:val="nl-NL"/>
              </w:rPr>
              <w:t>một số nguyên vật liệu như vòng, bóng, cờ</w:t>
            </w:r>
            <w:r w:rsidRPr="00504A7B">
              <w:rPr>
                <w:rFonts w:ascii="Times New Roman" w:eastAsia="Times New Roman" w:hAnsi="Times New Roman" w:cs="Times New Roman"/>
                <w:color w:val="000000"/>
                <w:sz w:val="28"/>
                <w:szCs w:val="28"/>
                <w:lang w:val="nl-NL"/>
              </w:rPr>
              <w:t>, phấn …. cho trẻ chơi.</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bao quát trẻ </w:t>
            </w:r>
          </w:p>
        </w:tc>
      </w:tr>
    </w:tbl>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CHƠI , HOẠT ĐỘNG Ở CÁC GÓC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thao tác vai: Tập bế em, cho em ăn, tắm cho em, ru em</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HĐVĐV: Chơi thả hình hình, Xâu vòng, Tô màu, Xé giấy,Chơi với đất nặn.</w:t>
      </w:r>
    </w:p>
    <w:p w:rsidR="00504A7B" w:rsidRPr="00504A7B" w:rsidRDefault="001E5A08" w:rsidP="00504A7B">
      <w:pPr>
        <w:tabs>
          <w:tab w:val="left" w:pos="915"/>
        </w:tabs>
        <w:spacing w:line="360" w:lineRule="auto"/>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Góc vận động:  Chơi với bóng</w:t>
      </w:r>
      <w:r w:rsidR="00504A7B" w:rsidRPr="00504A7B">
        <w:rPr>
          <w:rFonts w:ascii="Times New Roman" w:eastAsia="Times New Roman" w:hAnsi="Times New Roman" w:cs="Times New Roman"/>
          <w:color w:val="000000"/>
          <w:sz w:val="28"/>
          <w:szCs w:val="28"/>
          <w:lang w:val="nl-NL"/>
        </w:rPr>
        <w:t>,</w:t>
      </w:r>
      <w:r>
        <w:rPr>
          <w:rFonts w:ascii="Times New Roman" w:eastAsia="Times New Roman" w:hAnsi="Times New Roman" w:cs="Times New Roman"/>
          <w:color w:val="000000"/>
          <w:sz w:val="28"/>
          <w:szCs w:val="28"/>
          <w:lang w:val="nl-NL"/>
        </w:rPr>
        <w:t xml:space="preserve"> </w:t>
      </w:r>
      <w:r w:rsidR="00504A7B" w:rsidRPr="00504A7B">
        <w:rPr>
          <w:rFonts w:ascii="Times New Roman" w:eastAsia="Times New Roman" w:hAnsi="Times New Roman" w:cs="Times New Roman"/>
          <w:color w:val="000000"/>
          <w:sz w:val="28"/>
          <w:szCs w:val="28"/>
          <w:lang w:val="nl-NL"/>
        </w:rPr>
        <w:t>Chơi với vòng, Ném bóng, Múa hát các bài hát có trong chủ đề.</w:t>
      </w:r>
    </w:p>
    <w:p w:rsidR="00504A7B" w:rsidRPr="00504A7B" w:rsidRDefault="00504A7B" w:rsidP="00504A7B">
      <w:pPr>
        <w:tabs>
          <w:tab w:val="left" w:pos="1440"/>
        </w:tabs>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CHƠI HOẠT ĐỘNG CHIỀU:</w:t>
      </w:r>
    </w:p>
    <w:p w:rsidR="00504A7B" w:rsidRPr="00504A7B" w:rsidRDefault="00504A7B" w:rsidP="00504A7B">
      <w:pPr>
        <w:tabs>
          <w:tab w:val="left" w:pos="3840"/>
        </w:tabs>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Luyện hát bài : Rước đèn</w:t>
      </w:r>
      <w:r w:rsidRPr="00504A7B">
        <w:rPr>
          <w:rFonts w:ascii="Times New Roman" w:eastAsia="Times New Roman" w:hAnsi="Times New Roman" w:cs="Times New Roman"/>
          <w:b/>
          <w:color w:val="000000"/>
          <w:sz w:val="28"/>
          <w:szCs w:val="28"/>
          <w:lang w:val="nl-NL"/>
        </w:rPr>
        <w:tab/>
      </w:r>
    </w:p>
    <w:p w:rsidR="00504A7B" w:rsidRPr="00504A7B" w:rsidRDefault="001E5A08" w:rsidP="00504A7B">
      <w:pPr>
        <w:tabs>
          <w:tab w:val="left" w:pos="7239"/>
        </w:tabs>
        <w:spacing w:line="360" w:lineRule="auto"/>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lastRenderedPageBreak/>
        <w:t xml:space="preserve">- Cô  giới thiệu tên bài hát </w:t>
      </w:r>
      <w:r w:rsidR="00504A7B" w:rsidRPr="00504A7B">
        <w:rPr>
          <w:rFonts w:ascii="Times New Roman" w:eastAsia="Times New Roman" w:hAnsi="Times New Roman" w:cs="Times New Roman"/>
          <w:color w:val="000000"/>
          <w:sz w:val="28"/>
          <w:szCs w:val="28"/>
          <w:lang w:val="nl-NL"/>
        </w:rPr>
        <w:t>: rước đèn của nhạc sỹ Đức Quỳnh</w:t>
      </w:r>
    </w:p>
    <w:p w:rsidR="00504A7B" w:rsidRPr="00504A7B" w:rsidRDefault="00504A7B" w:rsidP="00504A7B">
      <w:pPr>
        <w:tabs>
          <w:tab w:val="left" w:pos="7239"/>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hát cho trẻ nghe 2-3 lần </w:t>
      </w:r>
    </w:p>
    <w:p w:rsidR="00504A7B" w:rsidRPr="00504A7B" w:rsidRDefault="00504A7B" w:rsidP="00504A7B">
      <w:pPr>
        <w:tabs>
          <w:tab w:val="left" w:pos="7239"/>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Cho trẻ hát theo cô từng câu cho đến hết bài </w:t>
      </w:r>
    </w:p>
    <w:p w:rsidR="00504A7B" w:rsidRPr="00504A7B" w:rsidRDefault="00504A7B" w:rsidP="00504A7B">
      <w:pPr>
        <w:tabs>
          <w:tab w:val="left" w:pos="7239"/>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cho trẻ hát lại theo cô 2-3 lần nữa </w:t>
      </w:r>
    </w:p>
    <w:p w:rsidR="00504A7B" w:rsidRPr="00504A7B" w:rsidRDefault="00504A7B" w:rsidP="00504A7B">
      <w:pPr>
        <w:tabs>
          <w:tab w:val="left" w:pos="144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2. Chơi theo ý thích</w:t>
      </w: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ĐÁNH GIÁ TRẺ CUỐI NGÀY</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Giờ chơi hoạt động ở các góc cháu Đăng, Điệp Chi, Bảo  Vy đã biết cách chơi góc bế em, Việt Anh, Diệp San đang nghịch,</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Cháu: Nhã Uyên, Diệp Chi đầu giờ đi học còn khóc, ăn ít</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BPKP:</w:t>
      </w: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Cô chú ý, quan tâm đến trẻ, động viên trẻ ăn uống</w:t>
      </w:r>
      <w:r w:rsidRPr="00504A7B">
        <w:rPr>
          <w:rFonts w:ascii="Times New Roman" w:eastAsia="Times New Roman" w:hAnsi="Times New Roman" w:cs="Times New Roman"/>
          <w:b/>
          <w:color w:val="000000"/>
          <w:sz w:val="28"/>
          <w:szCs w:val="28"/>
          <w:lang w:val="nl-NL"/>
        </w:rPr>
        <w:t>,</w:t>
      </w:r>
      <w:r w:rsidRPr="00504A7B">
        <w:rPr>
          <w:rFonts w:ascii="Times New Roman" w:eastAsia="Times New Roman" w:hAnsi="Times New Roman" w:cs="Times New Roman"/>
          <w:color w:val="000000"/>
          <w:sz w:val="28"/>
          <w:szCs w:val="28"/>
          <w:lang w:val="nl-NL"/>
        </w:rPr>
        <w:t xml:space="preserve"> Trao đổi với phụ huynh cho trẻ uống thêm sũa         </w:t>
      </w:r>
      <w:r w:rsidRPr="00504A7B">
        <w:rPr>
          <w:rFonts w:ascii="Times New Roman" w:eastAsia="Times New Roman" w:hAnsi="Times New Roman" w:cs="Times New Roman"/>
          <w:b/>
          <w:color w:val="000000"/>
          <w:sz w:val="28"/>
          <w:szCs w:val="28"/>
          <w:lang w:val="nl-NL"/>
        </w:rPr>
        <w:t xml:space="preserve">                                                                </w:t>
      </w:r>
    </w:p>
    <w:p w:rsidR="00504A7B" w:rsidRPr="00504A7B" w:rsidRDefault="00504A7B" w:rsidP="00504A7B">
      <w:pPr>
        <w:rPr>
          <w:rFonts w:ascii="Times New Roman" w:eastAsia="Times New Roman" w:hAnsi="Times New Roman" w:cs="Times New Roman"/>
          <w:color w:val="000000"/>
          <w:sz w:val="28"/>
          <w:szCs w:val="28"/>
          <w:lang w:val="nl-NL"/>
        </w:rPr>
      </w:pPr>
    </w:p>
    <w:p w:rsidR="00504A7B" w:rsidRPr="00504A7B" w:rsidRDefault="00504A7B" w:rsidP="00504A7B">
      <w:pPr>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jc w:val="right"/>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b/>
          <w:i/>
          <w:color w:val="000000"/>
          <w:sz w:val="28"/>
          <w:szCs w:val="28"/>
          <w:lang w:val="nl-NL"/>
        </w:rPr>
      </w:pPr>
    </w:p>
    <w:p w:rsidR="00504A7B" w:rsidRPr="00504A7B" w:rsidRDefault="00504A7B" w:rsidP="00504A7B">
      <w:pPr>
        <w:spacing w:line="360" w:lineRule="auto"/>
        <w:ind w:firstLine="5323"/>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lastRenderedPageBreak/>
        <w:t>Thứ 6 ngày 20  tháng 9 năm 2024</w:t>
      </w:r>
    </w:p>
    <w:p w:rsidR="00504A7B" w:rsidRPr="00504A7B" w:rsidRDefault="00504A7B" w:rsidP="00504A7B">
      <w:pPr>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 xml:space="preserve">  * ĐÓN TRẺ – CHƠI TỰ CHỌN – THỂ DỤC SÁNG - ĐIỂM DANH</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Đón trẻ:</w:t>
      </w:r>
      <w:r w:rsidRPr="00504A7B">
        <w:rPr>
          <w:rFonts w:ascii="Times New Roman" w:eastAsia="Times New Roman" w:hAnsi="Times New Roman" w:cs="Times New Roman"/>
          <w:color w:val="000000"/>
          <w:sz w:val="28"/>
          <w:szCs w:val="28"/>
          <w:lang w:val="nl-NL"/>
        </w:rPr>
        <w:t xml:space="preserve"> Cô đi sớm 15 phút để vệ sinh, thông thoáng phòng nhóm. Trẻ đến cô vui vẻ niềm nở đón trẻ vào lớp, cô nhắc cho phụ huynh cất đồ dùng cá nhân trẻ vào đúng nơi quy định, cô trao đổi với phụ huynh về tình hình của trẻ.</w:t>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Chơi tự chọn:</w:t>
      </w:r>
      <w:r w:rsidRPr="00504A7B">
        <w:rPr>
          <w:rFonts w:ascii="Times New Roman" w:eastAsia="Times New Roman" w:hAnsi="Times New Roman" w:cs="Times New Roman"/>
          <w:color w:val="000000"/>
          <w:sz w:val="28"/>
          <w:szCs w:val="28"/>
          <w:lang w:val="nl-NL"/>
        </w:rPr>
        <w:t xml:space="preserve">  Cô cho trẻ chơi với các loại đồ chơi ở trong lớp, sau đó cho trẻ ra sân tập thể dục sáng </w:t>
      </w:r>
    </w:p>
    <w:p w:rsidR="00504A7B" w:rsidRPr="00504A7B" w:rsidRDefault="00504A7B" w:rsidP="00504A7B">
      <w:pPr>
        <w:tabs>
          <w:tab w:val="left" w:pos="1125"/>
          <w:tab w:val="left" w:pos="667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3. Thể dục sáng: </w:t>
      </w:r>
      <w:r w:rsidRPr="00504A7B">
        <w:rPr>
          <w:rFonts w:ascii="Times New Roman" w:eastAsia="Times New Roman" w:hAnsi="Times New Roman" w:cs="Times New Roman"/>
          <w:color w:val="000000"/>
          <w:sz w:val="28"/>
          <w:szCs w:val="28"/>
          <w:lang w:val="nl-NL"/>
        </w:rPr>
        <w:t>Như kế hoạch tuần</w:t>
      </w:r>
      <w:r w:rsidRPr="00504A7B">
        <w:rPr>
          <w:rFonts w:ascii="Times New Roman" w:eastAsia="Times New Roman" w:hAnsi="Times New Roman" w:cs="Times New Roman"/>
          <w:color w:val="000000"/>
          <w:sz w:val="28"/>
          <w:szCs w:val="28"/>
          <w:lang w:val="nl-NL"/>
        </w:rPr>
        <w:tab/>
      </w:r>
    </w:p>
    <w:p w:rsidR="00504A7B" w:rsidRPr="00504A7B" w:rsidRDefault="00504A7B" w:rsidP="00504A7B">
      <w:pPr>
        <w:tabs>
          <w:tab w:val="left" w:pos="1125"/>
        </w:tabs>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4. Điểm danh:</w:t>
      </w:r>
      <w:r w:rsidRPr="00504A7B">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color w:val="000000"/>
          <w:sz w:val="28"/>
          <w:szCs w:val="28"/>
          <w:lang w:val="nl-NL"/>
        </w:rPr>
        <w:t xml:space="preserve"> Cô gọi tên trẻ theo thứ tự trong sổ theo dõi, trẻ để giúp trẻ nhận biết được tên mình và tên các bạn trong lớp.</w:t>
      </w:r>
    </w:p>
    <w:p w:rsidR="00504A7B" w:rsidRPr="00504A7B" w:rsidRDefault="00504A7B" w:rsidP="00504A7B">
      <w:pPr>
        <w:tabs>
          <w:tab w:val="left" w:pos="609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 CHƠI  TẬP CÓ CHỦ ĐỊNH:</w:t>
      </w:r>
    </w:p>
    <w:p w:rsidR="00504A7B" w:rsidRPr="00504A7B" w:rsidRDefault="00504A7B" w:rsidP="00504A7B">
      <w:pPr>
        <w:tabs>
          <w:tab w:val="left" w:pos="28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t xml:space="preserve">                </w:t>
      </w:r>
      <w:r w:rsidRPr="00504A7B">
        <w:rPr>
          <w:rFonts w:ascii="Times New Roman" w:eastAsia="Times New Roman" w:hAnsi="Times New Roman" w:cs="Times New Roman"/>
          <w:b/>
          <w:color w:val="000000"/>
          <w:sz w:val="28"/>
          <w:szCs w:val="28"/>
          <w:lang w:val="nl-NL"/>
        </w:rPr>
        <w:t xml:space="preserve">Lĩnh vực phát triển tình cảm xã hội và thẩm mĩ </w:t>
      </w:r>
      <w:r w:rsidRPr="00504A7B">
        <w:rPr>
          <w:rFonts w:ascii="Times New Roman" w:eastAsia="Times New Roman" w:hAnsi="Times New Roman" w:cs="Times New Roman"/>
          <w:color w:val="000000"/>
          <w:sz w:val="28"/>
          <w:szCs w:val="28"/>
          <w:lang w:val="nl-NL"/>
        </w:rPr>
        <w:t>(Âm nhạc)</w:t>
      </w:r>
    </w:p>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u w:val="single"/>
          <w:lang w:val="nl-NL"/>
        </w:rPr>
        <w:t>Đề tài</w:t>
      </w: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 xml:space="preserve">  - NDTT: DH: Rước đèn</w:t>
      </w:r>
    </w:p>
    <w:p w:rsidR="00504A7B" w:rsidRPr="00504A7B" w:rsidRDefault="00504A7B" w:rsidP="00504A7B">
      <w:pPr>
        <w:tabs>
          <w:tab w:val="left" w:pos="285"/>
        </w:tabs>
        <w:spacing w:line="360" w:lineRule="auto"/>
        <w:ind w:firstLine="3920"/>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NDKH : TC: Bao nhiêu bạn hát</w:t>
      </w:r>
    </w:p>
    <w:p w:rsidR="00504A7B" w:rsidRPr="00504A7B" w:rsidRDefault="00504A7B" w:rsidP="00504A7B">
      <w:pPr>
        <w:tabs>
          <w:tab w:val="left" w:pos="2775"/>
          <w:tab w:val="center" w:pos="4961"/>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I. Mục đích, yêu cầu</w:t>
      </w:r>
    </w:p>
    <w:p w:rsidR="00504A7B" w:rsidRPr="00504A7B" w:rsidRDefault="00504A7B" w:rsidP="00504A7B">
      <w:pPr>
        <w:shd w:val="clear" w:color="auto" w:fill="FFFFFF"/>
        <w:spacing w:line="360" w:lineRule="auto"/>
        <w:rPr>
          <w:rFonts w:ascii="Times New Roman" w:eastAsia="Times New Roman" w:hAnsi="Times New Roman" w:cs="Times New Roman"/>
          <w:b/>
          <w:i/>
          <w:color w:val="000000"/>
          <w:sz w:val="28"/>
          <w:szCs w:val="28"/>
          <w:lang w:val="nl-NL"/>
        </w:rPr>
      </w:pPr>
      <w:r w:rsidRPr="00504A7B">
        <w:rPr>
          <w:rFonts w:ascii="Times New Roman" w:eastAsia="Times New Roman" w:hAnsi="Times New Roman" w:cs="Times New Roman"/>
          <w:b/>
          <w:i/>
          <w:color w:val="000000"/>
          <w:sz w:val="28"/>
          <w:szCs w:val="28"/>
          <w:lang w:val="nl-NL"/>
        </w:rPr>
        <w:t xml:space="preserve">1. Kiến thức : </w:t>
      </w:r>
    </w:p>
    <w:p w:rsidR="00504A7B" w:rsidRPr="00504A7B" w:rsidRDefault="00504A7B" w:rsidP="00504A7B">
      <w:pPr>
        <w:shd w:val="clear" w:color="auto" w:fill="FFFFFF"/>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t> </w:t>
      </w:r>
      <w:r w:rsidRPr="00504A7B">
        <w:rPr>
          <w:rFonts w:ascii="Times New Roman" w:eastAsia="Times New Roman" w:hAnsi="Times New Roman" w:cs="Times New Roman"/>
          <w:color w:val="000000"/>
          <w:sz w:val="28"/>
          <w:szCs w:val="28"/>
          <w:lang w:val="nl-NL"/>
        </w:rPr>
        <w:t>- Trẻ nhớ tên bài hát và biết hát theo cô cả bài : “Rước đèn” của nhạc sỹ Đức Quỳnh</w:t>
      </w:r>
    </w:p>
    <w:p w:rsidR="00504A7B" w:rsidRPr="00504A7B" w:rsidRDefault="00504A7B" w:rsidP="00504A7B">
      <w:pPr>
        <w:shd w:val="clear" w:color="auto" w:fill="FFFFFF"/>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hiểu nội dung bài hát nói về tết trung thu</w:t>
      </w:r>
    </w:p>
    <w:p w:rsidR="00504A7B" w:rsidRPr="00504A7B" w:rsidRDefault="003620BC" w:rsidP="00504A7B">
      <w:pPr>
        <w:shd w:val="clear" w:color="auto" w:fill="FFFFFF"/>
        <w:spacing w:line="360" w:lineRule="auto"/>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xml:space="preserve">- Trẻ biết chơi trò chơi/ </w:t>
      </w:r>
      <w:r w:rsidR="00504A7B" w:rsidRPr="00504A7B">
        <w:rPr>
          <w:rFonts w:ascii="Times New Roman" w:eastAsia="Times New Roman" w:hAnsi="Times New Roman" w:cs="Times New Roman"/>
          <w:color w:val="000000"/>
          <w:sz w:val="28"/>
          <w:szCs w:val="28"/>
          <w:lang w:val="nl-NL"/>
        </w:rPr>
        <w:t xml:space="preserve">: Bao nhiêu bạn hát theo sự hướng dẫn của cô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t>2. Kỹ năng :</w:t>
      </w:r>
    </w:p>
    <w:p w:rsidR="00504A7B" w:rsidRPr="00504A7B" w:rsidRDefault="003620BC" w:rsidP="00504A7B">
      <w:pPr>
        <w:spacing w:line="360" w:lineRule="auto"/>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 Rèn cho trẻ kỹ năng ghi nhớ</w:t>
      </w:r>
      <w:r w:rsidR="00504A7B" w:rsidRPr="00504A7B">
        <w:rPr>
          <w:rFonts w:ascii="Times New Roman" w:eastAsia="Times New Roman" w:hAnsi="Times New Roman" w:cs="Times New Roman"/>
          <w:color w:val="000000"/>
          <w:sz w:val="28"/>
          <w:szCs w:val="28"/>
          <w:lang w:val="nl-NL"/>
        </w:rPr>
        <w:t xml:space="preserve">, kỹ năng hát theo lời bài hát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Phát triển cảm xúc âm nhạc, tai nghe cho trẻ</w:t>
      </w:r>
    </w:p>
    <w:p w:rsidR="00504A7B" w:rsidRPr="00504A7B" w:rsidRDefault="00504A7B" w:rsidP="00504A7B">
      <w:pPr>
        <w:shd w:val="clear" w:color="auto" w:fill="FFFFFF"/>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i/>
          <w:color w:val="000000"/>
          <w:sz w:val="28"/>
          <w:szCs w:val="28"/>
          <w:lang w:val="nl-NL"/>
        </w:rPr>
        <w:lastRenderedPageBreak/>
        <w:t>3. Thái độ :</w:t>
      </w:r>
    </w:p>
    <w:p w:rsidR="00504A7B" w:rsidRPr="00504A7B" w:rsidRDefault="00504A7B" w:rsidP="00504A7B">
      <w:pPr>
        <w:shd w:val="clear" w:color="auto" w:fill="FFFFFF"/>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 Trẻ hát cảm thấy thích thú, hứng thú với giờ học</w:t>
      </w:r>
    </w:p>
    <w:p w:rsidR="00504A7B" w:rsidRPr="00504A7B" w:rsidRDefault="00504A7B" w:rsidP="00504A7B">
      <w:pPr>
        <w:shd w:val="clear" w:color="auto" w:fill="FFFFFF"/>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Giáo dục trẻ yêu quý đồ dùng của mình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II. Chuẩn bị :</w:t>
      </w:r>
    </w:p>
    <w:tbl>
      <w:tblPr>
        <w:tblStyle w:val="Style65"/>
        <w:tblW w:w="9828" w:type="dxa"/>
        <w:tblInd w:w="-216" w:type="dxa"/>
        <w:tblLayout w:type="fixed"/>
        <w:tblLook w:val="04A0" w:firstRow="1" w:lastRow="0" w:firstColumn="1" w:lastColumn="0" w:noHBand="0" w:noVBand="1"/>
      </w:tblPr>
      <w:tblGrid>
        <w:gridCol w:w="5069"/>
        <w:gridCol w:w="4759"/>
      </w:tblGrid>
      <w:tr w:rsidR="00504A7B" w:rsidRPr="00504A7B" w:rsidTr="00CF2F3D">
        <w:tc>
          <w:tcPr>
            <w:tcW w:w="50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Đồ dùng của cô :</w:t>
            </w:r>
          </w:p>
          <w:p w:rsidR="00504A7B" w:rsidRPr="00504A7B" w:rsidRDefault="00504A7B" w:rsidP="00504A7B">
            <w:pPr>
              <w:shd w:val="clear" w:color="auto" w:fill="FFFFFF"/>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Phòng học sạch sẽ, thoáng mát</w:t>
            </w:r>
          </w:p>
          <w:p w:rsidR="00504A7B" w:rsidRPr="00504A7B" w:rsidRDefault="00504A7B" w:rsidP="00504A7B">
            <w:pPr>
              <w:shd w:val="clear" w:color="auto" w:fill="FFFFFF"/>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Nhạc Bài hát “Rước đèn”</w:t>
            </w:r>
          </w:p>
        </w:tc>
        <w:tc>
          <w:tcPr>
            <w:tcW w:w="4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Đồ dùng của trẻ: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Chiếu trải, ghế ngồi</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tc>
      </w:tr>
    </w:tbl>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III. Tiến trình hoạt động</w:t>
      </w:r>
    </w:p>
    <w:tbl>
      <w:tblPr>
        <w:tblStyle w:val="Style66"/>
        <w:tblW w:w="9828" w:type="dxa"/>
        <w:tblInd w:w="-216" w:type="dxa"/>
        <w:tblLayout w:type="fixed"/>
        <w:tblLook w:val="04A0" w:firstRow="1" w:lastRow="0" w:firstColumn="1" w:lastColumn="0" w:noHBand="0" w:noVBand="1"/>
      </w:tblPr>
      <w:tblGrid>
        <w:gridCol w:w="6648"/>
        <w:gridCol w:w="3180"/>
      </w:tblGrid>
      <w:tr w:rsidR="00504A7B" w:rsidRPr="00504A7B" w:rsidTr="00CF2F3D">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của cô</w:t>
            </w:r>
          </w:p>
        </w:tc>
        <w:tc>
          <w:tcPr>
            <w:tcW w:w="3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center"/>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của trẻ</w:t>
            </w:r>
          </w:p>
        </w:tc>
      </w:tr>
      <w:tr w:rsidR="00504A7B" w:rsidRPr="00504A7B" w:rsidTr="00CF2F3D">
        <w:tc>
          <w:tcPr>
            <w:tcW w:w="6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1. </w:t>
            </w: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Ổn định lớp- Giới thiệu bài</w:t>
            </w:r>
            <w:r w:rsidRPr="00504A7B">
              <w:rPr>
                <w:rFonts w:ascii="Times New Roman" w:eastAsia="Times New Roman" w:hAnsi="Times New Roman" w:cs="Times New Roman"/>
                <w:color w:val="000000"/>
                <w:sz w:val="28"/>
                <w:szCs w:val="28"/>
                <w:lang w:val="nl-NL"/>
              </w:rPr>
              <w:t xml:space="preserve"> (1-2 phút)</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Cho trẻ chơi trò chơi “ Trốn cô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có gì đây nào?</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Đèn ông sao có trong bài hát gì mà hôm qua cô đã cho các con làm quen ?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 Nội dung:</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2.1.Hoạt động 1:</w:t>
            </w:r>
            <w:r w:rsidRPr="00504A7B">
              <w:rPr>
                <w:rFonts w:ascii="Times New Roman" w:eastAsia="Times New Roman" w:hAnsi="Times New Roman" w:cs="Times New Roman"/>
                <w:color w:val="000000"/>
                <w:sz w:val="28"/>
                <w:szCs w:val="28"/>
                <w:lang w:val="nl-NL"/>
              </w:rPr>
              <w:t xml:space="preserve"> Dạy hát “Rước đèn”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hát cho trẻ nghe lần 1 không nhạc</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+Cô vừa hát bài gì?</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-Cô hát lần 2 kết hợp nhạc</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+Cô vừa hát bài gì?</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-Bài hát nói về điều gì?</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lastRenderedPageBreak/>
              <w:t>-Bây giờ các con có muốn hát cùng cô không nào?</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-Cho cả lớp hát 2-3 lần theo cô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chú ý trẻ hát , nếu câu nào trẻ hát chưa rõ lời hoặc hát chưa đúng thì cô hát mẫu chậm để trẻ hát theo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-Cho 3 tổ thi đua (Cô chú ý sửa sai cho trẻ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-Mời nhóm hát</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-Mời cá nhân hát</w:t>
            </w:r>
          </w:p>
          <w:p w:rsidR="00504A7B" w:rsidRPr="00504A7B" w:rsidRDefault="00504A7B" w:rsidP="00504A7B">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Các con vừa hát bài gì?</w:t>
            </w:r>
          </w:p>
          <w:p w:rsidR="00504A7B" w:rsidRPr="00504A7B" w:rsidRDefault="00504A7B" w:rsidP="00504A7B">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Cho cả lớp hát 1 lần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Hoạt động 2:</w:t>
            </w:r>
            <w:r w:rsidRPr="00504A7B">
              <w:rPr>
                <w:rFonts w:ascii="Times New Roman" w:eastAsia="Times New Roman" w:hAnsi="Times New Roman" w:cs="Times New Roman"/>
                <w:color w:val="000000"/>
                <w:sz w:val="28"/>
                <w:szCs w:val="28"/>
                <w:lang w:val="nl-NL"/>
              </w:rPr>
              <w:t xml:space="preserve"> (NDKH): TC: Bao nhiêu  nào hát ( 4-5 phút)</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giới thiệu tên trò chơi , cách chơi , luật chơi cho trẻ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-Tổ chức cho trẻ chơi</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Kết thúc:</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cho trẻ hát bài Rước đèn và cho trẻ ra đi ra ngoài </w:t>
            </w:r>
          </w:p>
        </w:tc>
        <w:tc>
          <w:tcPr>
            <w:tcW w:w="3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Trẻ trả lời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trả lời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trả lời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lắng nghe</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lastRenderedPageBreak/>
              <w:t xml:space="preserve">- Trẻ trả lời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Trẻ hát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Trẻ trả lời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 Cả lớp hát  1 lần nữa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 Trẻ lắng nghe</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chơi</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Trẻ ra sân đi dạo</w:t>
            </w:r>
          </w:p>
        </w:tc>
      </w:tr>
    </w:tbl>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 xml:space="preserve">                                   *. DẠO CHƠI NGOÀI TRỜI</w:t>
      </w:r>
    </w:p>
    <w:tbl>
      <w:tblPr>
        <w:tblStyle w:val="Style67"/>
        <w:tblW w:w="9828"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48"/>
        <w:gridCol w:w="6480"/>
      </w:tblGrid>
      <w:tr w:rsidR="00504A7B" w:rsidRPr="00504A7B" w:rsidTr="00CF2F3D">
        <w:tc>
          <w:tcPr>
            <w:tcW w:w="3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1. Hoạt động có mục đích</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 xml:space="preserve">* Quan sát: </w:t>
            </w:r>
            <w:r w:rsidRPr="00504A7B">
              <w:rPr>
                <w:rFonts w:ascii="Times New Roman" w:eastAsia="Times New Roman" w:hAnsi="Times New Roman" w:cs="Times New Roman"/>
                <w:color w:val="000000"/>
                <w:sz w:val="28"/>
                <w:szCs w:val="28"/>
                <w:lang w:val="nl-NL"/>
              </w:rPr>
              <w:t xml:space="preserve">Cây xoài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2.</w:t>
            </w:r>
            <w:r w:rsidRPr="00504A7B">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b/>
                <w:color w:val="000000"/>
                <w:sz w:val="28"/>
                <w:szCs w:val="28"/>
                <w:lang w:val="nl-NL"/>
              </w:rPr>
              <w:t xml:space="preserve">Trò chơi vận động : </w:t>
            </w:r>
            <w:r w:rsidR="00F818E3">
              <w:rPr>
                <w:rFonts w:ascii="Times New Roman" w:eastAsia="Times New Roman" w:hAnsi="Times New Roman" w:cs="Times New Roman"/>
                <w:b/>
                <w:color w:val="000000"/>
                <w:sz w:val="28"/>
                <w:szCs w:val="28"/>
                <w:lang w:val="nl-NL"/>
              </w:rPr>
              <w:t>Lộn cầu vồng</w:t>
            </w:r>
            <w:r w:rsidRPr="00504A7B">
              <w:rPr>
                <w:rFonts w:ascii="Times New Roman" w:eastAsia="Times New Roman" w:hAnsi="Times New Roman" w:cs="Times New Roman"/>
                <w:b/>
                <w:color w:val="000000"/>
                <w:sz w:val="28"/>
                <w:szCs w:val="28"/>
                <w:lang w:val="nl-NL"/>
              </w:rPr>
              <w:t xml:space="preserve">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t>3. Chơi tự do</w:t>
            </w:r>
          </w:p>
        </w:tc>
        <w:tc>
          <w:tcPr>
            <w:tcW w:w="6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 xml:space="preserve">- </w:t>
            </w:r>
            <w:r w:rsidRPr="00504A7B">
              <w:rPr>
                <w:rFonts w:ascii="Times New Roman" w:eastAsia="Times New Roman" w:hAnsi="Times New Roman" w:cs="Times New Roman"/>
                <w:color w:val="000000"/>
                <w:sz w:val="28"/>
                <w:szCs w:val="28"/>
                <w:lang w:val="nl-NL"/>
              </w:rPr>
              <w:t xml:space="preserve">Cô cùng trẻ hát đi ra sân đứng xung quanh cây xoài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Hỏi trẻ đây là gì?</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Cây xoài có những bộ phận nào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Thân cây xoài như thế nào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Lá xoài có màu gì ?</w:t>
            </w:r>
          </w:p>
          <w:p w:rsidR="00504A7B" w:rsidRPr="00504A7B" w:rsidRDefault="00F818E3" w:rsidP="00504A7B">
            <w:pPr>
              <w:spacing w:line="360" w:lineRule="auto"/>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lastRenderedPageBreak/>
              <w:t>- Để cây xoài tươi tốt</w:t>
            </w:r>
            <w:r w:rsidR="00504A7B" w:rsidRPr="00504A7B">
              <w:rPr>
                <w:rFonts w:ascii="Times New Roman" w:eastAsia="Times New Roman" w:hAnsi="Times New Roman" w:cs="Times New Roman"/>
                <w:color w:val="000000"/>
                <w:sz w:val="28"/>
                <w:szCs w:val="28"/>
                <w:lang w:val="nl-NL"/>
              </w:rPr>
              <w:t xml:space="preserve">, che bóng mát cho trường và cho nhiều quả ngọt thì chúng mình phải chăm sóc </w:t>
            </w:r>
            <w:r>
              <w:rPr>
                <w:rFonts w:ascii="Times New Roman" w:eastAsia="Times New Roman" w:hAnsi="Times New Roman" w:cs="Times New Roman"/>
                <w:color w:val="000000"/>
                <w:sz w:val="28"/>
                <w:szCs w:val="28"/>
                <w:lang w:val="nl-NL"/>
              </w:rPr>
              <w:t>bảo vệ cây, không được bẻ cành</w:t>
            </w:r>
            <w:r w:rsidR="00504A7B" w:rsidRPr="00504A7B">
              <w:rPr>
                <w:rFonts w:ascii="Times New Roman" w:eastAsia="Times New Roman" w:hAnsi="Times New Roman" w:cs="Times New Roman"/>
                <w:color w:val="000000"/>
                <w:sz w:val="28"/>
                <w:szCs w:val="28"/>
                <w:lang w:val="nl-NL"/>
              </w:rPr>
              <w:t xml:space="preserve">, hái lá các con nhớ chưa </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giới thiệu tên trò chơi, cách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tổ chức cho trẻ chơi trò chơi 2 -3 lần</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Giáo dục trẻ biết chơi cùng bạn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chuẩn bị một số nguyên vật liệu cho t</w:t>
            </w:r>
            <w:r w:rsidR="00F818E3">
              <w:rPr>
                <w:rFonts w:ascii="Times New Roman" w:eastAsia="Times New Roman" w:hAnsi="Times New Roman" w:cs="Times New Roman"/>
                <w:color w:val="000000"/>
                <w:sz w:val="28"/>
                <w:szCs w:val="28"/>
                <w:lang w:val="nl-NL"/>
              </w:rPr>
              <w:t>rẻ chơi như: Xâu vòng, xếp hình</w:t>
            </w:r>
            <w:r w:rsidRPr="00504A7B">
              <w:rPr>
                <w:rFonts w:ascii="Times New Roman" w:eastAsia="Times New Roman" w:hAnsi="Times New Roman" w:cs="Times New Roman"/>
                <w:color w:val="000000"/>
                <w:sz w:val="28"/>
                <w:szCs w:val="28"/>
                <w:lang w:val="nl-NL"/>
              </w:rPr>
              <w:t>, phấn ....và một số</w:t>
            </w:r>
            <w:r w:rsidR="00F818E3">
              <w:rPr>
                <w:rFonts w:ascii="Times New Roman" w:eastAsia="Times New Roman" w:hAnsi="Times New Roman" w:cs="Times New Roman"/>
                <w:color w:val="000000"/>
                <w:sz w:val="28"/>
                <w:szCs w:val="28"/>
                <w:lang w:val="nl-NL"/>
              </w:rPr>
              <w:t xml:space="preserve"> đồ chơi ngoài trời như xích đu, cầu trượt</w:t>
            </w:r>
            <w:r w:rsidRPr="00504A7B">
              <w:rPr>
                <w:rFonts w:ascii="Times New Roman" w:eastAsia="Times New Roman" w:hAnsi="Times New Roman" w:cs="Times New Roman"/>
                <w:color w:val="000000"/>
                <w:sz w:val="28"/>
                <w:szCs w:val="28"/>
                <w:lang w:val="nl-NL"/>
              </w:rPr>
              <w:t>, bập bênh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cho trẻ chơi và bao quát trẻ chơi an toàn </w:t>
            </w:r>
          </w:p>
        </w:tc>
      </w:tr>
    </w:tbl>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b/>
          <w:color w:val="000000"/>
          <w:sz w:val="28"/>
          <w:szCs w:val="28"/>
          <w:lang w:val="nl-NL"/>
        </w:rPr>
        <w:lastRenderedPageBreak/>
        <w:t xml:space="preserve">                                        *. CHƠI HOẠT ĐỘNG Ở CÁC GÓC:</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thao tác vai: Tập bế em, cho em ăn, tắm cho em, ru em</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HĐVĐV: Chơi thả hình hình, Xâu vòng, Tô màu, Xé giấy,</w:t>
      </w:r>
      <w:r w:rsidR="00DF4603">
        <w:rPr>
          <w:rFonts w:ascii="Times New Roman" w:eastAsia="Times New Roman" w:hAnsi="Times New Roman" w:cs="Times New Roman"/>
          <w:color w:val="000000"/>
          <w:sz w:val="28"/>
          <w:szCs w:val="28"/>
          <w:lang w:val="nl-NL"/>
        </w:rPr>
        <w:t xml:space="preserve"> </w:t>
      </w:r>
      <w:r w:rsidRPr="00504A7B">
        <w:rPr>
          <w:rFonts w:ascii="Times New Roman" w:eastAsia="Times New Roman" w:hAnsi="Times New Roman" w:cs="Times New Roman"/>
          <w:color w:val="000000"/>
          <w:sz w:val="28"/>
          <w:szCs w:val="28"/>
          <w:lang w:val="nl-NL"/>
        </w:rPr>
        <w:t>Chơi với đất nặn.</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Góc vận động:  Chơi với bóng, Chơi với vòng, Ném bóng, Múa hát các bài hát có trong chủ đề.</w:t>
      </w:r>
    </w:p>
    <w:p w:rsidR="00504A7B" w:rsidRPr="00504A7B" w:rsidRDefault="00504A7B" w:rsidP="00504A7B">
      <w:pPr>
        <w:tabs>
          <w:tab w:val="left" w:pos="1440"/>
        </w:tabs>
        <w:spacing w:line="360" w:lineRule="auto"/>
        <w:rPr>
          <w:rFonts w:ascii="Times New Roman" w:eastAsia="Times New Roman" w:hAnsi="Times New Roman" w:cs="Times New Roman"/>
          <w:b/>
          <w:color w:val="000000"/>
          <w:sz w:val="28"/>
          <w:szCs w:val="28"/>
          <w:lang w:val="nl-NL"/>
        </w:rPr>
      </w:pPr>
      <w:r w:rsidRPr="00504A7B">
        <w:rPr>
          <w:rFonts w:ascii="Times New Roman" w:eastAsia="Times New Roman" w:hAnsi="Times New Roman" w:cs="Times New Roman"/>
          <w:b/>
          <w:color w:val="000000"/>
          <w:sz w:val="28"/>
          <w:szCs w:val="28"/>
          <w:lang w:val="nl-NL"/>
        </w:rPr>
        <w:t xml:space="preserve">                                         CHƠI TẬP BUỔI CHIỀU</w:t>
      </w:r>
    </w:p>
    <w:p w:rsidR="00504A7B" w:rsidRPr="00504A7B" w:rsidRDefault="00F618DC" w:rsidP="00F618DC">
      <w:pPr>
        <w:tabs>
          <w:tab w:val="left" w:pos="1440"/>
        </w:tabs>
        <w:spacing w:line="360" w:lineRule="auto"/>
        <w:rPr>
          <w:rFonts w:ascii="Times New Roman" w:eastAsia="Times New Roman" w:hAnsi="Times New Roman" w:cs="Times New Roman"/>
          <w:b/>
          <w:color w:val="000000"/>
          <w:sz w:val="28"/>
          <w:szCs w:val="28"/>
          <w:u w:val="single"/>
          <w:lang w:val="nl-NL"/>
        </w:rPr>
      </w:pPr>
      <w:r>
        <w:rPr>
          <w:rFonts w:ascii="Times New Roman" w:eastAsia="Times New Roman" w:hAnsi="Times New Roman" w:cs="Times New Roman"/>
          <w:b/>
          <w:color w:val="000000"/>
          <w:sz w:val="28"/>
          <w:szCs w:val="28"/>
          <w:u w:val="single"/>
          <w:lang w:val="nl-NL"/>
        </w:rPr>
        <w:t xml:space="preserve">I. </w:t>
      </w:r>
      <w:r w:rsidR="00504A7B" w:rsidRPr="00504A7B">
        <w:rPr>
          <w:rFonts w:ascii="Times New Roman" w:eastAsia="Times New Roman" w:hAnsi="Times New Roman" w:cs="Times New Roman"/>
          <w:b/>
          <w:color w:val="000000"/>
          <w:sz w:val="28"/>
          <w:szCs w:val="28"/>
          <w:u w:val="single"/>
          <w:lang w:val="nl-NL"/>
        </w:rPr>
        <w:t>Tổ chức tết trung thu</w:t>
      </w:r>
    </w:p>
    <w:p w:rsidR="00504A7B" w:rsidRPr="00504A7B" w:rsidRDefault="00504A7B" w:rsidP="00504A7B">
      <w:pPr>
        <w:tabs>
          <w:tab w:val="left" w:pos="144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chuẩn bị mâm ngũ quả, bánh kẹo</w:t>
      </w:r>
    </w:p>
    <w:p w:rsidR="00504A7B" w:rsidRPr="00504A7B" w:rsidRDefault="00504A7B" w:rsidP="00504A7B">
      <w:pPr>
        <w:tabs>
          <w:tab w:val="left" w:pos="144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cho trẻ hát “Rước đèn”</w:t>
      </w:r>
    </w:p>
    <w:p w:rsidR="00504A7B" w:rsidRPr="00504A7B" w:rsidRDefault="00504A7B" w:rsidP="00504A7B">
      <w:pPr>
        <w:tabs>
          <w:tab w:val="left" w:pos="144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hỏi trẻ về ngày tết trung thu</w:t>
      </w:r>
    </w:p>
    <w:p w:rsidR="00504A7B" w:rsidRPr="00504A7B" w:rsidRDefault="00504A7B" w:rsidP="00504A7B">
      <w:pPr>
        <w:tabs>
          <w:tab w:val="left" w:pos="1440"/>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Cho trẻ phá cỗ</w:t>
      </w:r>
    </w:p>
    <w:p w:rsidR="00504A7B" w:rsidRPr="00504A7B" w:rsidRDefault="00504A7B" w:rsidP="00504A7B">
      <w:pPr>
        <w:spacing w:line="360" w:lineRule="auto"/>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u w:val="single"/>
          <w:lang w:val="nl-NL"/>
        </w:rPr>
        <w:t>2.</w:t>
      </w:r>
      <w:r w:rsidR="00B23848">
        <w:rPr>
          <w:rFonts w:ascii="Times New Roman" w:eastAsia="Times New Roman" w:hAnsi="Times New Roman" w:cs="Times New Roman"/>
          <w:b/>
          <w:color w:val="000000"/>
          <w:sz w:val="28"/>
          <w:szCs w:val="28"/>
          <w:u w:val="single"/>
          <w:lang w:val="nl-NL"/>
        </w:rPr>
        <w:t xml:space="preserve"> </w:t>
      </w:r>
      <w:r w:rsidR="002975A2">
        <w:rPr>
          <w:rFonts w:ascii="Times New Roman" w:eastAsia="Times New Roman" w:hAnsi="Times New Roman" w:cs="Times New Roman"/>
          <w:b/>
          <w:color w:val="000000"/>
          <w:sz w:val="28"/>
          <w:szCs w:val="28"/>
          <w:u w:val="single"/>
          <w:lang w:val="nl-NL"/>
        </w:rPr>
        <w:t>Vệ sinh nhóm lớp</w:t>
      </w:r>
      <w:r w:rsidRPr="00504A7B">
        <w:rPr>
          <w:rFonts w:ascii="Times New Roman" w:eastAsia="Times New Roman" w:hAnsi="Times New Roman" w:cs="Times New Roman"/>
          <w:b/>
          <w:color w:val="000000"/>
          <w:sz w:val="28"/>
          <w:szCs w:val="28"/>
          <w:u w:val="single"/>
          <w:lang w:val="nl-NL"/>
        </w:rPr>
        <w:t>, đồ dùng đồ chơi</w:t>
      </w:r>
    </w:p>
    <w:p w:rsidR="00504A7B" w:rsidRPr="00504A7B" w:rsidRDefault="00504A7B" w:rsidP="00504A7B">
      <w:pPr>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lau chùi vệ sinh nhóm lớp và đồ dùng đồ chơi trong lớp.</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lastRenderedPageBreak/>
        <w:t>- Cô động viên trẻ cùng làm với cô.</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Nhạc trẻ có ý thức sắp xếp đồ dùng đồ chơi gọn gàng ngăn nắp sau khi chơi xong</w:t>
      </w:r>
    </w:p>
    <w:p w:rsidR="00504A7B" w:rsidRPr="00504A7B" w:rsidRDefault="00504A7B" w:rsidP="00504A7B">
      <w:pPr>
        <w:spacing w:line="360" w:lineRule="auto"/>
        <w:jc w:val="both"/>
        <w:rPr>
          <w:rFonts w:ascii="Times New Roman" w:eastAsia="Times New Roman" w:hAnsi="Times New Roman" w:cs="Times New Roman"/>
          <w:color w:val="000000"/>
          <w:sz w:val="28"/>
          <w:szCs w:val="28"/>
          <w:u w:val="single"/>
          <w:lang w:val="nl-NL"/>
        </w:rPr>
      </w:pPr>
      <w:r w:rsidRPr="00504A7B">
        <w:rPr>
          <w:rFonts w:ascii="Times New Roman" w:eastAsia="Times New Roman" w:hAnsi="Times New Roman" w:cs="Times New Roman"/>
          <w:b/>
          <w:color w:val="000000"/>
          <w:sz w:val="28"/>
          <w:szCs w:val="28"/>
          <w:lang w:val="nl-NL"/>
        </w:rPr>
        <w:t xml:space="preserve"> 2.</w:t>
      </w:r>
      <w:r w:rsidRPr="00504A7B">
        <w:rPr>
          <w:rFonts w:ascii="Times New Roman" w:eastAsia="Times New Roman" w:hAnsi="Times New Roman" w:cs="Times New Roman"/>
          <w:b/>
          <w:color w:val="000000"/>
          <w:sz w:val="28"/>
          <w:szCs w:val="28"/>
          <w:u w:val="single"/>
          <w:lang w:val="nl-NL"/>
        </w:rPr>
        <w:t xml:space="preserve"> </w:t>
      </w:r>
      <w:r w:rsidR="00B23848">
        <w:rPr>
          <w:rFonts w:ascii="Times New Roman" w:eastAsia="Times New Roman" w:hAnsi="Times New Roman" w:cs="Times New Roman"/>
          <w:b/>
          <w:color w:val="000000"/>
          <w:sz w:val="28"/>
          <w:szCs w:val="28"/>
          <w:u w:val="single"/>
          <w:lang w:val="nl-NL"/>
        </w:rPr>
        <w:t xml:space="preserve"> </w:t>
      </w:r>
      <w:r w:rsidRPr="00504A7B">
        <w:rPr>
          <w:rFonts w:ascii="Times New Roman" w:eastAsia="Times New Roman" w:hAnsi="Times New Roman" w:cs="Times New Roman"/>
          <w:b/>
          <w:color w:val="000000"/>
          <w:sz w:val="28"/>
          <w:szCs w:val="28"/>
          <w:u w:val="single"/>
          <w:lang w:val="nl-NL"/>
        </w:rPr>
        <w:t xml:space="preserve">Nêu gương cuối tuần. </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Cả lớp hát bài “Cả tuần đều ngoan”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nêu các tiêu chuẩn bé ngoan.</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Cô cho trẻ nhận xét về trẻ.</w:t>
      </w:r>
    </w:p>
    <w:p w:rsidR="00504A7B" w:rsidRPr="00504A7B" w:rsidRDefault="00504A7B" w:rsidP="00504A7B">
      <w:pPr>
        <w:spacing w:line="360" w:lineRule="auto"/>
        <w:jc w:val="both"/>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 Cô phát bé ngoan cho trẻ động viên trẻ tuần sau  cố gắng </w:t>
      </w:r>
    </w:p>
    <w:p w:rsidR="00504A7B" w:rsidRPr="00DF4603" w:rsidRDefault="00504A7B" w:rsidP="00504A7B">
      <w:pPr>
        <w:spacing w:line="360" w:lineRule="auto"/>
        <w:jc w:val="center"/>
        <w:rPr>
          <w:rFonts w:ascii="Times New Roman" w:eastAsia="Times New Roman" w:hAnsi="Times New Roman" w:cs="Times New Roman"/>
          <w:b/>
          <w:color w:val="000000"/>
          <w:sz w:val="28"/>
          <w:szCs w:val="28"/>
          <w:lang w:val="nl-NL"/>
        </w:rPr>
      </w:pPr>
      <w:r w:rsidRPr="00DF4603">
        <w:rPr>
          <w:rFonts w:ascii="Times New Roman" w:eastAsia="Times New Roman" w:hAnsi="Times New Roman" w:cs="Times New Roman"/>
          <w:b/>
          <w:color w:val="000000"/>
          <w:sz w:val="28"/>
          <w:szCs w:val="28"/>
          <w:lang w:val="nl-NL"/>
        </w:rPr>
        <w:t>ĐÁNH GIÁ TRẺ CUỐI NGÀY</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Cháu Điệp Chi, Đăng,  đã hát thuộc bài hát và nhớ tên bài hát</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 xml:space="preserve">Cháu: Uy Vũ,  kỳ hát còn chưa rõ. </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Cháu: Diệp Chi còn ăn ít</w:t>
      </w:r>
    </w:p>
    <w:p w:rsidR="00504A7B" w:rsidRPr="00504A7B" w:rsidRDefault="00504A7B" w:rsidP="00504A7B">
      <w:pPr>
        <w:tabs>
          <w:tab w:val="left" w:pos="915"/>
        </w:tabs>
        <w:spacing w:line="360" w:lineRule="auto"/>
        <w:rPr>
          <w:rFonts w:ascii="Times New Roman" w:eastAsia="Times New Roman" w:hAnsi="Times New Roman" w:cs="Times New Roman"/>
          <w:color w:val="000000"/>
          <w:sz w:val="28"/>
          <w:szCs w:val="28"/>
          <w:lang w:val="nl-NL"/>
        </w:rPr>
      </w:pPr>
      <w:r w:rsidRPr="00504A7B">
        <w:rPr>
          <w:rFonts w:ascii="Times New Roman" w:eastAsia="Times New Roman" w:hAnsi="Times New Roman" w:cs="Times New Roman"/>
          <w:color w:val="000000"/>
          <w:sz w:val="28"/>
          <w:szCs w:val="28"/>
          <w:lang w:val="nl-NL"/>
        </w:rPr>
        <w:t>BPKP:</w:t>
      </w:r>
      <w:r w:rsidRPr="00504A7B">
        <w:rPr>
          <w:rFonts w:ascii="Times New Roman" w:eastAsia="Times New Roman" w:hAnsi="Times New Roman" w:cs="Times New Roman"/>
          <w:b/>
          <w:color w:val="000000"/>
          <w:sz w:val="28"/>
          <w:szCs w:val="28"/>
          <w:lang w:val="nl-NL"/>
        </w:rPr>
        <w:t xml:space="preserve">  </w:t>
      </w:r>
      <w:r w:rsidRPr="00504A7B">
        <w:rPr>
          <w:rFonts w:ascii="Times New Roman" w:eastAsia="Times New Roman" w:hAnsi="Times New Roman" w:cs="Times New Roman"/>
          <w:color w:val="000000"/>
          <w:sz w:val="28"/>
          <w:szCs w:val="28"/>
          <w:lang w:val="nl-NL"/>
        </w:rPr>
        <w:t>Cô chú ý sửa sai, tập hát cho trẻ nhiều hơn. Khuyến khích, động viên trẻ ăn nhiều hơn.</w:t>
      </w:r>
    </w:p>
    <w:p w:rsidR="00504A7B" w:rsidRPr="00504A7B" w:rsidRDefault="00504A7B" w:rsidP="00504A7B">
      <w:pPr>
        <w:tabs>
          <w:tab w:val="left" w:pos="7820"/>
        </w:tabs>
        <w:jc w:val="center"/>
        <w:rPr>
          <w:rFonts w:ascii="Times New Roman" w:eastAsia="Times New Roman" w:hAnsi="Times New Roman" w:cs="Times New Roman"/>
          <w:b/>
          <w:color w:val="000000"/>
          <w:sz w:val="28"/>
          <w:szCs w:val="28"/>
          <w:lang w:val="nl-NL"/>
        </w:rPr>
      </w:pPr>
    </w:p>
    <w:p w:rsidR="00D025A1" w:rsidRDefault="00D025A1"/>
    <w:sectPr w:rsidR="00D025A1" w:rsidSect="00504A7B">
      <w:pgSz w:w="12240" w:h="15840"/>
      <w:pgMar w:top="108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9239341B"/>
    <w:lvl w:ilvl="0">
      <w:start w:val="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B5E306ED"/>
    <w:multiLevelType w:val="multilevel"/>
    <w:tmpl w:val="B5E306ED"/>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BF205925"/>
    <w:multiLevelType w:val="multilevel"/>
    <w:tmpl w:val="BF205925"/>
    <w:lvl w:ilvl="0">
      <w:numFmt w:val="bullet"/>
      <w:lvlText w:val="-"/>
      <w:lvlJc w:val="left"/>
      <w:pPr>
        <w:ind w:left="54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C8879AEF"/>
    <w:multiLevelType w:val="multilevel"/>
    <w:tmpl w:val="C8879AEF"/>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CF092B84"/>
    <w:multiLevelType w:val="multilevel"/>
    <w:tmpl w:val="CF092B84"/>
    <w:lvl w:ilvl="0">
      <w:start w:val="1"/>
      <w:numFmt w:val="bullet"/>
      <w:lvlText w:val="+"/>
      <w:lvlJc w:val="left"/>
      <w:pPr>
        <w:ind w:left="720" w:hanging="360"/>
      </w:pPr>
      <w:rPr>
        <w:rFonts w:ascii="Courier New" w:eastAsia="Courier New" w:hAnsi="Courier New" w:cs="Courier New"/>
        <w:vertAlign w:val="baseline"/>
      </w:rPr>
    </w:lvl>
    <w:lvl w:ilvl="1">
      <w:start w:val="1"/>
      <w:numFmt w:val="bullet"/>
      <w:lvlText w:val="−"/>
      <w:lvlJc w:val="left"/>
      <w:pPr>
        <w:ind w:left="0" w:firstLine="0"/>
      </w:pPr>
      <w:rPr>
        <w:rFonts w:ascii="Noto Sans Symbols" w:eastAsia="Noto Sans Symbols" w:hAnsi="Noto Sans Symbols" w:cs="Noto Sans Symbols"/>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5" w15:restartNumberingAfterBreak="0">
    <w:nsid w:val="D58F4F84"/>
    <w:multiLevelType w:val="singleLevel"/>
    <w:tmpl w:val="D58F4F84"/>
    <w:lvl w:ilvl="0">
      <w:start w:val="1"/>
      <w:numFmt w:val="upperRoman"/>
      <w:suff w:val="space"/>
      <w:lvlText w:val="%1."/>
      <w:lvlJc w:val="left"/>
      <w:pPr>
        <w:ind w:left="660"/>
      </w:pPr>
      <w:rPr>
        <w:rFonts w:hint="default"/>
        <w:b/>
        <w:bCs/>
      </w:rPr>
    </w:lvl>
  </w:abstractNum>
  <w:abstractNum w:abstractNumId="6" w15:restartNumberingAfterBreak="0">
    <w:nsid w:val="0053208E"/>
    <w:multiLevelType w:val="multilevel"/>
    <w:tmpl w:val="0053208E"/>
    <w:lvl w:ilvl="0">
      <w:start w:val="1"/>
      <w:numFmt w:val="lowerLetter"/>
      <w:lvlText w:val="%1."/>
      <w:lvlJc w:val="left"/>
      <w:pPr>
        <w:ind w:left="3165" w:hanging="360"/>
      </w:pPr>
      <w:rPr>
        <w:vertAlign w:val="baseline"/>
      </w:rPr>
    </w:lvl>
    <w:lvl w:ilvl="1">
      <w:start w:val="1"/>
      <w:numFmt w:val="lowerLetter"/>
      <w:lvlText w:val="%2."/>
      <w:lvlJc w:val="left"/>
      <w:pPr>
        <w:ind w:left="3885" w:hanging="360"/>
      </w:pPr>
      <w:rPr>
        <w:vertAlign w:val="baseline"/>
      </w:rPr>
    </w:lvl>
    <w:lvl w:ilvl="2">
      <w:start w:val="1"/>
      <w:numFmt w:val="lowerRoman"/>
      <w:lvlText w:val="%3."/>
      <w:lvlJc w:val="right"/>
      <w:pPr>
        <w:ind w:left="4605" w:hanging="180"/>
      </w:pPr>
      <w:rPr>
        <w:vertAlign w:val="baseline"/>
      </w:rPr>
    </w:lvl>
    <w:lvl w:ilvl="3">
      <w:start w:val="1"/>
      <w:numFmt w:val="decimal"/>
      <w:lvlText w:val="%4."/>
      <w:lvlJc w:val="left"/>
      <w:pPr>
        <w:ind w:left="5325" w:hanging="360"/>
      </w:pPr>
      <w:rPr>
        <w:vertAlign w:val="baseline"/>
      </w:rPr>
    </w:lvl>
    <w:lvl w:ilvl="4">
      <w:start w:val="1"/>
      <w:numFmt w:val="lowerLetter"/>
      <w:lvlText w:val="%5."/>
      <w:lvlJc w:val="left"/>
      <w:pPr>
        <w:ind w:left="6045" w:hanging="360"/>
      </w:pPr>
      <w:rPr>
        <w:vertAlign w:val="baseline"/>
      </w:rPr>
    </w:lvl>
    <w:lvl w:ilvl="5">
      <w:start w:val="1"/>
      <w:numFmt w:val="lowerRoman"/>
      <w:lvlText w:val="%6."/>
      <w:lvlJc w:val="right"/>
      <w:pPr>
        <w:ind w:left="6765" w:hanging="180"/>
      </w:pPr>
      <w:rPr>
        <w:vertAlign w:val="baseline"/>
      </w:rPr>
    </w:lvl>
    <w:lvl w:ilvl="6">
      <w:start w:val="1"/>
      <w:numFmt w:val="decimal"/>
      <w:lvlText w:val="%7."/>
      <w:lvlJc w:val="left"/>
      <w:pPr>
        <w:ind w:left="7485" w:hanging="360"/>
      </w:pPr>
      <w:rPr>
        <w:vertAlign w:val="baseline"/>
      </w:rPr>
    </w:lvl>
    <w:lvl w:ilvl="7">
      <w:start w:val="1"/>
      <w:numFmt w:val="lowerLetter"/>
      <w:lvlText w:val="%8."/>
      <w:lvlJc w:val="left"/>
      <w:pPr>
        <w:ind w:left="8205" w:hanging="360"/>
      </w:pPr>
      <w:rPr>
        <w:vertAlign w:val="baseline"/>
      </w:rPr>
    </w:lvl>
    <w:lvl w:ilvl="8">
      <w:start w:val="1"/>
      <w:numFmt w:val="lowerRoman"/>
      <w:lvlText w:val="%9."/>
      <w:lvlJc w:val="right"/>
      <w:pPr>
        <w:ind w:left="8925" w:hanging="180"/>
      </w:pPr>
      <w:rPr>
        <w:vertAlign w:val="baseline"/>
      </w:rPr>
    </w:lvl>
  </w:abstractNum>
  <w:abstractNum w:abstractNumId="7" w15:restartNumberingAfterBreak="0">
    <w:nsid w:val="0248C179"/>
    <w:multiLevelType w:val="multilevel"/>
    <w:tmpl w:val="0248C179"/>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03D62ECE"/>
    <w:multiLevelType w:val="multilevel"/>
    <w:tmpl w:val="03D62EC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0EE22A7E"/>
    <w:multiLevelType w:val="multilevel"/>
    <w:tmpl w:val="CD9A3BB8"/>
    <w:lvl w:ilvl="0">
      <w:numFmt w:val="bullet"/>
      <w:lvlText w:val="-"/>
      <w:lvlJc w:val="left"/>
      <w:pPr>
        <w:ind w:left="360" w:hanging="360"/>
      </w:pPr>
      <w:rPr>
        <w:rFonts w:ascii="Times New Roman" w:eastAsia="Times New Roman" w:hAnsi="Times New Roman" w:cs="Times New Roman"/>
        <w:color w:val="000000"/>
      </w:rPr>
    </w:lvl>
    <w:lvl w:ilvl="1">
      <w:numFmt w:val="bullet"/>
      <w:lvlText w:val="+"/>
      <w:lvlJc w:val="left"/>
      <w:pPr>
        <w:ind w:left="1530" w:hanging="360"/>
      </w:pPr>
      <w:rPr>
        <w:rFonts w:ascii="Times New Roman" w:eastAsia="Times New Roman" w:hAnsi="Times New Roman" w:cs="Times New Roman"/>
        <w:color w:val="00000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6F606C6"/>
    <w:multiLevelType w:val="hybridMultilevel"/>
    <w:tmpl w:val="B83EA304"/>
    <w:lvl w:ilvl="0" w:tplc="69904282">
      <w:start w:val="1"/>
      <w:numFmt w:val="bullet"/>
      <w:lvlText w:val="+"/>
      <w:lvlJc w:val="left"/>
      <w:pPr>
        <w:tabs>
          <w:tab w:val="num" w:pos="720"/>
        </w:tabs>
        <w:ind w:left="720" w:hanging="360"/>
      </w:pPr>
      <w:rPr>
        <w:rFonts w:ascii="Courier New" w:hAnsi="Courier New" w:hint="default"/>
        <w:color w:val="000000"/>
      </w:rPr>
    </w:lvl>
    <w:lvl w:ilvl="1" w:tplc="AE8A68A4">
      <w:start w:val="1"/>
      <w:numFmt w:val="bullet"/>
      <w:lvlText w:val=""/>
      <w:lvlJc w:val="left"/>
      <w:pPr>
        <w:tabs>
          <w:tab w:val="num" w:pos="0"/>
        </w:tabs>
        <w:ind w:left="0" w:firstLine="0"/>
      </w:pPr>
      <w:rPr>
        <w:rFonts w:ascii="Symbol" w:hAnsi="Symbo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25B654F3"/>
    <w:multiLevelType w:val="multilevel"/>
    <w:tmpl w:val="25B654F3"/>
    <w:lvl w:ilvl="0">
      <w:start w:val="1"/>
      <w:numFmt w:val="upp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3A7560F3"/>
    <w:multiLevelType w:val="singleLevel"/>
    <w:tmpl w:val="3A7560F3"/>
    <w:lvl w:ilvl="0">
      <w:start w:val="1"/>
      <w:numFmt w:val="upperRoman"/>
      <w:suff w:val="space"/>
      <w:lvlText w:val="%1."/>
      <w:lvlJc w:val="left"/>
    </w:lvl>
  </w:abstractNum>
  <w:abstractNum w:abstractNumId="13" w15:restartNumberingAfterBreak="0">
    <w:nsid w:val="4AE27561"/>
    <w:multiLevelType w:val="multilevel"/>
    <w:tmpl w:val="B3C295B6"/>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0" w:firstLine="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0BB65F7"/>
    <w:multiLevelType w:val="multilevel"/>
    <w:tmpl w:val="FA26122C"/>
    <w:lvl w:ilvl="0">
      <w:start w:val="1"/>
      <w:numFmt w:val="lowerLetter"/>
      <w:lvlText w:val="%1."/>
      <w:lvlJc w:val="left"/>
      <w:pPr>
        <w:ind w:left="3165" w:hanging="360"/>
      </w:pPr>
    </w:lvl>
    <w:lvl w:ilvl="1">
      <w:start w:val="1"/>
      <w:numFmt w:val="lowerLetter"/>
      <w:lvlText w:val="%2."/>
      <w:lvlJc w:val="left"/>
      <w:pPr>
        <w:ind w:left="3885" w:hanging="360"/>
      </w:pPr>
    </w:lvl>
    <w:lvl w:ilvl="2">
      <w:start w:val="1"/>
      <w:numFmt w:val="lowerRoman"/>
      <w:lvlText w:val="%3."/>
      <w:lvlJc w:val="right"/>
      <w:pPr>
        <w:ind w:left="4605" w:hanging="180"/>
      </w:pPr>
    </w:lvl>
    <w:lvl w:ilvl="3">
      <w:start w:val="1"/>
      <w:numFmt w:val="decimal"/>
      <w:lvlText w:val="%4."/>
      <w:lvlJc w:val="left"/>
      <w:pPr>
        <w:ind w:left="5325" w:hanging="360"/>
      </w:pPr>
    </w:lvl>
    <w:lvl w:ilvl="4">
      <w:start w:val="1"/>
      <w:numFmt w:val="lowerLetter"/>
      <w:lvlText w:val="%5."/>
      <w:lvlJc w:val="left"/>
      <w:pPr>
        <w:ind w:left="6045" w:hanging="360"/>
      </w:pPr>
    </w:lvl>
    <w:lvl w:ilvl="5">
      <w:start w:val="1"/>
      <w:numFmt w:val="lowerRoman"/>
      <w:lvlText w:val="%6."/>
      <w:lvlJc w:val="right"/>
      <w:pPr>
        <w:ind w:left="6765" w:hanging="180"/>
      </w:pPr>
    </w:lvl>
    <w:lvl w:ilvl="6">
      <w:start w:val="1"/>
      <w:numFmt w:val="decimal"/>
      <w:lvlText w:val="%7."/>
      <w:lvlJc w:val="left"/>
      <w:pPr>
        <w:ind w:left="7485" w:hanging="360"/>
      </w:pPr>
    </w:lvl>
    <w:lvl w:ilvl="7">
      <w:start w:val="1"/>
      <w:numFmt w:val="lowerLetter"/>
      <w:lvlText w:val="%8."/>
      <w:lvlJc w:val="left"/>
      <w:pPr>
        <w:ind w:left="8205" w:hanging="360"/>
      </w:pPr>
    </w:lvl>
    <w:lvl w:ilvl="8">
      <w:start w:val="1"/>
      <w:numFmt w:val="lowerRoman"/>
      <w:lvlText w:val="%9."/>
      <w:lvlJc w:val="right"/>
      <w:pPr>
        <w:ind w:left="8925" w:hanging="180"/>
      </w:pPr>
    </w:lvl>
  </w:abstractNum>
  <w:abstractNum w:abstractNumId="15" w15:restartNumberingAfterBreak="0">
    <w:nsid w:val="59ADCABA"/>
    <w:multiLevelType w:val="multilevel"/>
    <w:tmpl w:val="59ADCABA"/>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6" w15:restartNumberingAfterBreak="0">
    <w:nsid w:val="5A241D34"/>
    <w:multiLevelType w:val="multilevel"/>
    <w:tmpl w:val="5A241D34"/>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3"/>
  </w:num>
  <w:num w:numId="2">
    <w:abstractNumId w:val="9"/>
  </w:num>
  <w:num w:numId="3">
    <w:abstractNumId w:val="14"/>
  </w:num>
  <w:num w:numId="4">
    <w:abstractNumId w:val="8"/>
  </w:num>
  <w:num w:numId="5">
    <w:abstractNumId w:val="11"/>
  </w:num>
  <w:num w:numId="6">
    <w:abstractNumId w:val="6"/>
  </w:num>
  <w:num w:numId="7">
    <w:abstractNumId w:val="4"/>
  </w:num>
  <w:num w:numId="8">
    <w:abstractNumId w:val="15"/>
  </w:num>
  <w:num w:numId="9">
    <w:abstractNumId w:val="2"/>
  </w:num>
  <w:num w:numId="10">
    <w:abstractNumId w:val="1"/>
  </w:num>
  <w:num w:numId="11">
    <w:abstractNumId w:val="5"/>
  </w:num>
  <w:num w:numId="12">
    <w:abstractNumId w:val="7"/>
  </w:num>
  <w:num w:numId="13">
    <w:abstractNumId w:val="0"/>
  </w:num>
  <w:num w:numId="14">
    <w:abstractNumId w:val="12"/>
  </w:num>
  <w:num w:numId="15">
    <w:abstractNumId w:val="16"/>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A7B"/>
    <w:rsid w:val="00047477"/>
    <w:rsid w:val="001E5A08"/>
    <w:rsid w:val="002506E6"/>
    <w:rsid w:val="00291670"/>
    <w:rsid w:val="002975A2"/>
    <w:rsid w:val="00331182"/>
    <w:rsid w:val="003620BC"/>
    <w:rsid w:val="00504A7B"/>
    <w:rsid w:val="005C3E88"/>
    <w:rsid w:val="00856502"/>
    <w:rsid w:val="009F746A"/>
    <w:rsid w:val="00B23848"/>
    <w:rsid w:val="00B4280D"/>
    <w:rsid w:val="00CF2F3D"/>
    <w:rsid w:val="00D025A1"/>
    <w:rsid w:val="00DF4603"/>
    <w:rsid w:val="00E0456A"/>
    <w:rsid w:val="00E6527B"/>
    <w:rsid w:val="00F618DC"/>
    <w:rsid w:val="00F818E3"/>
    <w:rsid w:val="00F94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9957"/>
  <w15:chartTrackingRefBased/>
  <w15:docId w15:val="{4FDB9DEB-004C-44F1-9D0B-CB8ACD466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04A7B"/>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48"/>
      <w:szCs w:val="48"/>
      <w:lang w:val="nl-NL"/>
    </w:rPr>
  </w:style>
  <w:style w:type="paragraph" w:styleId="Heading2">
    <w:name w:val="heading 2"/>
    <w:basedOn w:val="Normal"/>
    <w:next w:val="Normal"/>
    <w:link w:val="Heading2Char"/>
    <w:unhideWhenUsed/>
    <w:qFormat/>
    <w:rsid w:val="00504A7B"/>
    <w:pPr>
      <w:keepNext/>
      <w:keepLines/>
      <w:suppressAutoHyphens/>
      <w:spacing w:before="360" w:after="80" w:line="1" w:lineRule="atLeast"/>
      <w:ind w:leftChars="-1" w:left="-1" w:hangingChars="1" w:hanging="1"/>
      <w:textDirection w:val="btLr"/>
      <w:textAlignment w:val="top"/>
      <w:outlineLvl w:val="1"/>
    </w:pPr>
    <w:rPr>
      <w:rFonts w:ascii="Times New Roman" w:eastAsia="Times New Roman" w:hAnsi="Times New Roman" w:cs="Times New Roman"/>
      <w:b/>
      <w:position w:val="-1"/>
      <w:sz w:val="36"/>
      <w:szCs w:val="36"/>
      <w:lang w:val="nl-NL"/>
    </w:rPr>
  </w:style>
  <w:style w:type="paragraph" w:styleId="Heading3">
    <w:name w:val="heading 3"/>
    <w:basedOn w:val="Normal"/>
    <w:next w:val="Normal"/>
    <w:link w:val="Heading3Char"/>
    <w:unhideWhenUsed/>
    <w:qFormat/>
    <w:rsid w:val="00504A7B"/>
    <w:pPr>
      <w:keepNext/>
      <w:keepLines/>
      <w:suppressAutoHyphens/>
      <w:spacing w:before="280" w:after="80" w:line="1" w:lineRule="atLeast"/>
      <w:ind w:leftChars="-1" w:left="-1" w:hangingChars="1" w:hanging="1"/>
      <w:textDirection w:val="btLr"/>
      <w:textAlignment w:val="top"/>
      <w:outlineLvl w:val="2"/>
    </w:pPr>
    <w:rPr>
      <w:rFonts w:ascii="Times New Roman" w:eastAsia="Times New Roman" w:hAnsi="Times New Roman" w:cs="Times New Roman"/>
      <w:b/>
      <w:position w:val="-1"/>
      <w:sz w:val="28"/>
      <w:szCs w:val="28"/>
      <w:lang w:val="nl-NL"/>
    </w:rPr>
  </w:style>
  <w:style w:type="paragraph" w:styleId="Heading4">
    <w:name w:val="heading 4"/>
    <w:basedOn w:val="Normal"/>
    <w:next w:val="Normal"/>
    <w:link w:val="Heading4Char"/>
    <w:unhideWhenUsed/>
    <w:qFormat/>
    <w:rsid w:val="00504A7B"/>
    <w:pPr>
      <w:keepNext/>
      <w:keepLines/>
      <w:suppressAutoHyphens/>
      <w:spacing w:before="240" w:after="40" w:line="1" w:lineRule="atLeast"/>
      <w:ind w:leftChars="-1" w:left="-1" w:hangingChars="1" w:hanging="1"/>
      <w:textDirection w:val="btLr"/>
      <w:textAlignment w:val="top"/>
      <w:outlineLvl w:val="3"/>
    </w:pPr>
    <w:rPr>
      <w:rFonts w:ascii="Times New Roman" w:eastAsia="Times New Roman" w:hAnsi="Times New Roman" w:cs="Times New Roman"/>
      <w:b/>
      <w:position w:val="-1"/>
      <w:sz w:val="24"/>
      <w:szCs w:val="24"/>
      <w:lang w:val="nl-NL"/>
    </w:rPr>
  </w:style>
  <w:style w:type="paragraph" w:styleId="Heading5">
    <w:name w:val="heading 5"/>
    <w:basedOn w:val="Normal"/>
    <w:next w:val="Normal"/>
    <w:link w:val="Heading5Char"/>
    <w:unhideWhenUsed/>
    <w:qFormat/>
    <w:rsid w:val="00504A7B"/>
    <w:pPr>
      <w:keepNext/>
      <w:keepLines/>
      <w:suppressAutoHyphens/>
      <w:spacing w:before="220" w:after="40" w:line="1" w:lineRule="atLeast"/>
      <w:ind w:leftChars="-1" w:left="-1" w:hangingChars="1" w:hanging="1"/>
      <w:textDirection w:val="btLr"/>
      <w:textAlignment w:val="top"/>
      <w:outlineLvl w:val="4"/>
    </w:pPr>
    <w:rPr>
      <w:rFonts w:ascii="Times New Roman" w:eastAsia="Times New Roman" w:hAnsi="Times New Roman" w:cs="Times New Roman"/>
      <w:b/>
      <w:position w:val="-1"/>
      <w:lang w:val="nl-NL"/>
    </w:rPr>
  </w:style>
  <w:style w:type="paragraph" w:styleId="Heading6">
    <w:name w:val="heading 6"/>
    <w:basedOn w:val="Normal"/>
    <w:next w:val="Normal"/>
    <w:link w:val="Heading6Char"/>
    <w:unhideWhenUsed/>
    <w:qFormat/>
    <w:rsid w:val="00504A7B"/>
    <w:pPr>
      <w:keepNext/>
      <w:keepLines/>
      <w:suppressAutoHyphens/>
      <w:spacing w:before="200" w:after="40" w:line="1" w:lineRule="atLeast"/>
      <w:ind w:leftChars="-1" w:left="-1" w:hangingChars="1" w:hanging="1"/>
      <w:textDirection w:val="btLr"/>
      <w:textAlignment w:val="top"/>
      <w:outlineLvl w:val="5"/>
    </w:pPr>
    <w:rPr>
      <w:rFonts w:ascii="Times New Roman" w:eastAsia="Times New Roman" w:hAnsi="Times New Roman" w:cs="Times New Roman"/>
      <w:b/>
      <w:position w:val="-1"/>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4A7B"/>
    <w:rPr>
      <w:rFonts w:ascii="Times New Roman" w:eastAsia="Times New Roman" w:hAnsi="Times New Roman" w:cs="Times New Roman"/>
      <w:b/>
      <w:position w:val="-1"/>
      <w:sz w:val="48"/>
      <w:szCs w:val="48"/>
      <w:lang w:val="nl-NL"/>
    </w:rPr>
  </w:style>
  <w:style w:type="character" w:customStyle="1" w:styleId="Heading2Char">
    <w:name w:val="Heading 2 Char"/>
    <w:basedOn w:val="DefaultParagraphFont"/>
    <w:link w:val="Heading2"/>
    <w:rsid w:val="00504A7B"/>
    <w:rPr>
      <w:rFonts w:ascii="Times New Roman" w:eastAsia="Times New Roman" w:hAnsi="Times New Roman" w:cs="Times New Roman"/>
      <w:b/>
      <w:position w:val="-1"/>
      <w:sz w:val="36"/>
      <w:szCs w:val="36"/>
      <w:lang w:val="nl-NL"/>
    </w:rPr>
  </w:style>
  <w:style w:type="character" w:customStyle="1" w:styleId="Heading3Char">
    <w:name w:val="Heading 3 Char"/>
    <w:basedOn w:val="DefaultParagraphFont"/>
    <w:link w:val="Heading3"/>
    <w:rsid w:val="00504A7B"/>
    <w:rPr>
      <w:rFonts w:ascii="Times New Roman" w:eastAsia="Times New Roman" w:hAnsi="Times New Roman" w:cs="Times New Roman"/>
      <w:b/>
      <w:position w:val="-1"/>
      <w:sz w:val="28"/>
      <w:szCs w:val="28"/>
      <w:lang w:val="nl-NL"/>
    </w:rPr>
  </w:style>
  <w:style w:type="character" w:customStyle="1" w:styleId="Heading4Char">
    <w:name w:val="Heading 4 Char"/>
    <w:basedOn w:val="DefaultParagraphFont"/>
    <w:link w:val="Heading4"/>
    <w:rsid w:val="00504A7B"/>
    <w:rPr>
      <w:rFonts w:ascii="Times New Roman" w:eastAsia="Times New Roman" w:hAnsi="Times New Roman" w:cs="Times New Roman"/>
      <w:b/>
      <w:position w:val="-1"/>
      <w:sz w:val="24"/>
      <w:szCs w:val="24"/>
      <w:lang w:val="nl-NL"/>
    </w:rPr>
  </w:style>
  <w:style w:type="character" w:customStyle="1" w:styleId="Heading5Char">
    <w:name w:val="Heading 5 Char"/>
    <w:basedOn w:val="DefaultParagraphFont"/>
    <w:link w:val="Heading5"/>
    <w:rsid w:val="00504A7B"/>
    <w:rPr>
      <w:rFonts w:ascii="Times New Roman" w:eastAsia="Times New Roman" w:hAnsi="Times New Roman" w:cs="Times New Roman"/>
      <w:b/>
      <w:position w:val="-1"/>
      <w:lang w:val="nl-NL"/>
    </w:rPr>
  </w:style>
  <w:style w:type="character" w:customStyle="1" w:styleId="Heading6Char">
    <w:name w:val="Heading 6 Char"/>
    <w:basedOn w:val="DefaultParagraphFont"/>
    <w:link w:val="Heading6"/>
    <w:rsid w:val="00504A7B"/>
    <w:rPr>
      <w:rFonts w:ascii="Times New Roman" w:eastAsia="Times New Roman" w:hAnsi="Times New Roman" w:cs="Times New Roman"/>
      <w:b/>
      <w:position w:val="-1"/>
      <w:sz w:val="20"/>
      <w:szCs w:val="20"/>
      <w:lang w:val="nl-NL"/>
    </w:rPr>
  </w:style>
  <w:style w:type="numbering" w:customStyle="1" w:styleId="NoList1">
    <w:name w:val="No List1"/>
    <w:next w:val="NoList"/>
    <w:uiPriority w:val="99"/>
    <w:semiHidden/>
    <w:unhideWhenUsed/>
    <w:rsid w:val="00504A7B"/>
  </w:style>
  <w:style w:type="paragraph" w:styleId="Title">
    <w:name w:val="Title"/>
    <w:basedOn w:val="Normal"/>
    <w:next w:val="Normal"/>
    <w:link w:val="TitleChar"/>
    <w:qFormat/>
    <w:rsid w:val="00504A7B"/>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72"/>
      <w:szCs w:val="72"/>
      <w:lang w:val="nl-NL"/>
    </w:rPr>
  </w:style>
  <w:style w:type="character" w:customStyle="1" w:styleId="TitleChar">
    <w:name w:val="Title Char"/>
    <w:basedOn w:val="DefaultParagraphFont"/>
    <w:link w:val="Title"/>
    <w:rsid w:val="00504A7B"/>
    <w:rPr>
      <w:rFonts w:ascii="Times New Roman" w:eastAsia="Times New Roman" w:hAnsi="Times New Roman" w:cs="Times New Roman"/>
      <w:b/>
      <w:position w:val="-1"/>
      <w:sz w:val="72"/>
      <w:szCs w:val="72"/>
      <w:lang w:val="nl-NL"/>
    </w:rPr>
  </w:style>
  <w:style w:type="numbering" w:customStyle="1" w:styleId="NoList11">
    <w:name w:val="No List11"/>
    <w:next w:val="NoList"/>
    <w:uiPriority w:val="99"/>
    <w:semiHidden/>
    <w:unhideWhenUsed/>
    <w:rsid w:val="00504A7B"/>
  </w:style>
  <w:style w:type="character" w:customStyle="1" w:styleId="CharChar">
    <w:name w:val="Char Char"/>
    <w:basedOn w:val="DefaultParagraphFont"/>
    <w:rsid w:val="00504A7B"/>
    <w:rPr>
      <w:rFonts w:ascii=".VnTime" w:hAnsi=".VnTime"/>
      <w:w w:val="100"/>
      <w:position w:val="-1"/>
      <w:sz w:val="24"/>
      <w:szCs w:val="24"/>
      <w:effect w:val="none"/>
      <w:vertAlign w:val="baseline"/>
      <w:cs w:val="0"/>
      <w:em w:val="none"/>
      <w:lang w:val="en-US" w:eastAsia="en-US" w:bidi="ar-SA"/>
    </w:rPr>
  </w:style>
  <w:style w:type="paragraph" w:styleId="BodyText">
    <w:name w:val="Body Text"/>
    <w:basedOn w:val="Normal"/>
    <w:link w:val="BodyTextChar"/>
    <w:rsid w:val="00504A7B"/>
    <w:pPr>
      <w:suppressAutoHyphens/>
      <w:spacing w:after="120" w:line="1" w:lineRule="atLeast"/>
      <w:ind w:leftChars="-1" w:left="-1" w:hangingChars="1" w:hanging="1"/>
      <w:textDirection w:val="btLr"/>
      <w:textAlignment w:val="top"/>
      <w:outlineLvl w:val="0"/>
    </w:pPr>
    <w:rPr>
      <w:rFonts w:ascii=".VnTime" w:eastAsia="Times New Roman" w:hAnsi=".VnTime" w:cs="Times New Roman"/>
      <w:position w:val="-1"/>
      <w:sz w:val="24"/>
      <w:szCs w:val="24"/>
      <w:lang w:val="nl-NL"/>
    </w:rPr>
  </w:style>
  <w:style w:type="character" w:customStyle="1" w:styleId="BodyTextChar">
    <w:name w:val="Body Text Char"/>
    <w:basedOn w:val="DefaultParagraphFont"/>
    <w:link w:val="BodyText"/>
    <w:rsid w:val="00504A7B"/>
    <w:rPr>
      <w:rFonts w:ascii=".VnTime" w:eastAsia="Times New Roman" w:hAnsi=".VnTime" w:cs="Times New Roman"/>
      <w:position w:val="-1"/>
      <w:sz w:val="24"/>
      <w:szCs w:val="24"/>
      <w:lang w:val="nl-NL"/>
    </w:rPr>
  </w:style>
  <w:style w:type="paragraph" w:customStyle="1" w:styleId="Char">
    <w:name w:val="Char"/>
    <w:basedOn w:val="Normal"/>
    <w:rsid w:val="00504A7B"/>
    <w:pPr>
      <w:suppressAutoHyphens/>
      <w:spacing w:after="0" w:line="1" w:lineRule="atLeast"/>
      <w:ind w:leftChars="-1" w:left="-1" w:hangingChars="1" w:hanging="1"/>
      <w:textDirection w:val="btLr"/>
      <w:textAlignment w:val="top"/>
      <w:outlineLvl w:val="0"/>
    </w:pPr>
    <w:rPr>
      <w:rFonts w:ascii="Arial" w:eastAsia="Times New Roman" w:hAnsi="Arial" w:cs="Arial"/>
      <w:position w:val="-1"/>
      <w:lang w:val="en-AU"/>
    </w:rPr>
  </w:style>
  <w:style w:type="paragraph" w:customStyle="1" w:styleId="CharCharCharCharCharCharCharCharCharCharCharCharCharCharChar">
    <w:name w:val="Char Char Char Char Char Char Char Char Char Char Char Char Char Char Char"/>
    <w:basedOn w:val="Normal"/>
    <w:rsid w:val="00504A7B"/>
    <w:pPr>
      <w:suppressAutoHyphens/>
      <w:spacing w:line="240" w:lineRule="atLeast"/>
      <w:ind w:leftChars="-1" w:left="-1" w:hangingChars="1" w:hanging="1"/>
      <w:textDirection w:val="btLr"/>
      <w:textAlignment w:val="top"/>
      <w:outlineLvl w:val="0"/>
    </w:pPr>
    <w:rPr>
      <w:rFonts w:ascii="Verdana" w:eastAsia="Times New Roman" w:hAnsi="Verdana" w:cs="Times New Roman"/>
      <w:position w:val="-1"/>
      <w:sz w:val="20"/>
      <w:szCs w:val="20"/>
      <w:lang w:val="nl-NL"/>
    </w:rPr>
  </w:style>
  <w:style w:type="paragraph" w:customStyle="1" w:styleId="CharCharChar">
    <w:name w:val="Char Char Char"/>
    <w:basedOn w:val="Normal"/>
    <w:rsid w:val="00504A7B"/>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lang w:val="en-GB" w:eastAsia="zh-CN"/>
    </w:rPr>
  </w:style>
  <w:style w:type="paragraph" w:styleId="Header">
    <w:name w:val="header"/>
    <w:basedOn w:val="Normal"/>
    <w:link w:val="HeaderChar"/>
    <w:rsid w:val="00504A7B"/>
    <w:pPr>
      <w:tabs>
        <w:tab w:val="center" w:pos="4320"/>
        <w:tab w:val="right" w:pos="864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lang w:val="nl-NL"/>
    </w:rPr>
  </w:style>
  <w:style w:type="character" w:customStyle="1" w:styleId="HeaderChar">
    <w:name w:val="Header Char"/>
    <w:basedOn w:val="DefaultParagraphFont"/>
    <w:link w:val="Header"/>
    <w:rsid w:val="00504A7B"/>
    <w:rPr>
      <w:rFonts w:ascii="Times New Roman" w:eastAsia="Times New Roman" w:hAnsi="Times New Roman" w:cs="Times New Roman"/>
      <w:position w:val="-1"/>
      <w:sz w:val="28"/>
      <w:szCs w:val="28"/>
      <w:lang w:val="nl-NL"/>
    </w:rPr>
  </w:style>
  <w:style w:type="paragraph" w:styleId="Footer">
    <w:name w:val="footer"/>
    <w:basedOn w:val="Normal"/>
    <w:link w:val="FooterChar"/>
    <w:rsid w:val="00504A7B"/>
    <w:pPr>
      <w:tabs>
        <w:tab w:val="center" w:pos="4320"/>
        <w:tab w:val="right" w:pos="864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lang w:val="nl-NL"/>
    </w:rPr>
  </w:style>
  <w:style w:type="character" w:customStyle="1" w:styleId="FooterChar">
    <w:name w:val="Footer Char"/>
    <w:basedOn w:val="DefaultParagraphFont"/>
    <w:link w:val="Footer"/>
    <w:rsid w:val="00504A7B"/>
    <w:rPr>
      <w:rFonts w:ascii="Times New Roman" w:eastAsia="Times New Roman" w:hAnsi="Times New Roman" w:cs="Times New Roman"/>
      <w:position w:val="-1"/>
      <w:sz w:val="28"/>
      <w:szCs w:val="28"/>
      <w:lang w:val="nl-NL"/>
    </w:rPr>
  </w:style>
  <w:style w:type="paragraph" w:customStyle="1" w:styleId="CharCharChar1Char">
    <w:name w:val="Char Char Char1 Char"/>
    <w:basedOn w:val="Normal"/>
    <w:rsid w:val="00504A7B"/>
    <w:pPr>
      <w:suppressAutoHyphens/>
      <w:spacing w:line="240" w:lineRule="atLeast"/>
      <w:ind w:leftChars="-1" w:left="-1" w:hangingChars="1" w:hanging="1"/>
      <w:textDirection w:val="btLr"/>
      <w:textAlignment w:val="top"/>
      <w:outlineLvl w:val="0"/>
    </w:pPr>
    <w:rPr>
      <w:rFonts w:ascii="Verdana" w:eastAsia="Times New Roman" w:hAnsi="Verdana" w:cs="Verdana"/>
      <w:position w:val="-1"/>
      <w:sz w:val="20"/>
      <w:szCs w:val="20"/>
      <w:lang w:val="nl-NL"/>
    </w:rPr>
  </w:style>
  <w:style w:type="paragraph" w:styleId="BodyTextIndent">
    <w:name w:val="Body Text Indent"/>
    <w:basedOn w:val="Normal"/>
    <w:link w:val="BodyTextIndentChar"/>
    <w:rsid w:val="00504A7B"/>
    <w:pPr>
      <w:suppressAutoHyphens/>
      <w:spacing w:after="120" w:line="1" w:lineRule="atLeast"/>
      <w:ind w:leftChars="-1" w:left="360" w:hangingChars="1" w:hanging="1"/>
      <w:textDirection w:val="btLr"/>
      <w:textAlignment w:val="top"/>
      <w:outlineLvl w:val="0"/>
    </w:pPr>
    <w:rPr>
      <w:rFonts w:ascii="Times New Roman" w:eastAsia="Times New Roman" w:hAnsi="Times New Roman" w:cs="Times New Roman"/>
      <w:position w:val="-1"/>
      <w:sz w:val="24"/>
      <w:szCs w:val="24"/>
      <w:lang w:val="nl-NL"/>
    </w:rPr>
  </w:style>
  <w:style w:type="character" w:customStyle="1" w:styleId="BodyTextIndentChar">
    <w:name w:val="Body Text Indent Char"/>
    <w:basedOn w:val="DefaultParagraphFont"/>
    <w:link w:val="BodyTextIndent"/>
    <w:rsid w:val="00504A7B"/>
    <w:rPr>
      <w:rFonts w:ascii="Times New Roman" w:eastAsia="Times New Roman" w:hAnsi="Times New Roman" w:cs="Times New Roman"/>
      <w:position w:val="-1"/>
      <w:sz w:val="24"/>
      <w:szCs w:val="24"/>
      <w:lang w:val="nl-NL"/>
    </w:rPr>
  </w:style>
  <w:style w:type="paragraph" w:styleId="ListParagraph">
    <w:name w:val="List Paragraph"/>
    <w:basedOn w:val="Normal"/>
    <w:uiPriority w:val="99"/>
    <w:qFormat/>
    <w:rsid w:val="00504A7B"/>
    <w:pPr>
      <w:suppressAutoHyphens/>
      <w:spacing w:after="0" w:line="1" w:lineRule="atLeast"/>
      <w:ind w:leftChars="-1" w:left="720" w:hangingChars="1" w:hanging="1"/>
      <w:textDirection w:val="btLr"/>
      <w:textAlignment w:val="top"/>
      <w:outlineLvl w:val="0"/>
    </w:pPr>
    <w:rPr>
      <w:rFonts w:ascii=".VnTime" w:eastAsia="Times New Roman" w:hAnsi=".VnTime" w:cs="Times New Roman"/>
      <w:position w:val="-1"/>
      <w:sz w:val="28"/>
      <w:lang w:val="nl-NL"/>
    </w:rPr>
  </w:style>
  <w:style w:type="paragraph" w:customStyle="1" w:styleId="DefaultParagraphFontParaCharCharCharCharChar">
    <w:name w:val="Default Paragraph Font Para Char Char Char Char Char"/>
    <w:rsid w:val="00504A7B"/>
    <w:pPr>
      <w:tabs>
        <w:tab w:val="left" w:pos="1152"/>
      </w:tabs>
      <w:suppressAutoHyphens/>
      <w:spacing w:before="120" w:after="120" w:line="312" w:lineRule="auto"/>
      <w:ind w:leftChars="-1" w:left="-1" w:hangingChars="1" w:hanging="1"/>
      <w:textDirection w:val="btLr"/>
      <w:textAlignment w:val="top"/>
      <w:outlineLvl w:val="0"/>
    </w:pPr>
    <w:rPr>
      <w:rFonts w:ascii="Arial" w:eastAsia="Times New Roman" w:hAnsi="Arial" w:cs="Arial"/>
      <w:position w:val="-1"/>
      <w:sz w:val="26"/>
      <w:szCs w:val="26"/>
      <w:lang w:val="nl-NL"/>
    </w:rPr>
  </w:style>
  <w:style w:type="table" w:styleId="TableGrid">
    <w:name w:val="Table Grid"/>
    <w:basedOn w:val="TableNormal"/>
    <w:rsid w:val="00504A7B"/>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504A7B"/>
    <w:pPr>
      <w:keepNext/>
      <w:keepLines/>
      <w:spacing w:before="360" w:after="80"/>
      <w:ind w:hanging="1"/>
    </w:pPr>
    <w:rPr>
      <w:rFonts w:ascii="Georgia" w:eastAsia="Georgia" w:hAnsi="Georgia" w:cs="Georgia"/>
      <w:i/>
      <w:color w:val="666666"/>
      <w:sz w:val="48"/>
      <w:szCs w:val="48"/>
      <w:lang w:val="nl-NL"/>
    </w:rPr>
  </w:style>
  <w:style w:type="character" w:customStyle="1" w:styleId="SubtitleChar">
    <w:name w:val="Subtitle Char"/>
    <w:basedOn w:val="DefaultParagraphFont"/>
    <w:link w:val="Subtitle"/>
    <w:rsid w:val="00504A7B"/>
    <w:rPr>
      <w:rFonts w:ascii="Georgia" w:eastAsia="Georgia" w:hAnsi="Georgia" w:cs="Georgia"/>
      <w:i/>
      <w:color w:val="666666"/>
      <w:sz w:val="48"/>
      <w:szCs w:val="48"/>
      <w:lang w:val="nl-NL"/>
    </w:rPr>
  </w:style>
  <w:style w:type="paragraph" w:styleId="NormalWeb">
    <w:name w:val="Normal (Web)"/>
    <w:basedOn w:val="Normal"/>
    <w:uiPriority w:val="99"/>
    <w:semiHidden/>
    <w:unhideWhenUsed/>
    <w:qFormat/>
    <w:rsid w:val="00504A7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Normal1">
    <w:name w:val="Table Normal1"/>
    <w:qFormat/>
    <w:rsid w:val="00504A7B"/>
    <w:pPr>
      <w:spacing w:after="0" w:line="240"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Style10">
    <w:name w:val="_Style 10"/>
    <w:basedOn w:val="TableNormal1"/>
    <w:qFormat/>
    <w:rsid w:val="00504A7B"/>
    <w:pPr>
      <w:widowControl w:val="0"/>
      <w:jc w:val="both"/>
    </w:pPr>
    <w:tblPr>
      <w:tblCellMar>
        <w:top w:w="15" w:type="dxa"/>
        <w:left w:w="15" w:type="dxa"/>
        <w:bottom w:w="15" w:type="dxa"/>
        <w:right w:w="15" w:type="dxa"/>
      </w:tblCellMar>
    </w:tblPr>
  </w:style>
  <w:style w:type="table" w:customStyle="1" w:styleId="Style11">
    <w:name w:val="_Style 11"/>
    <w:basedOn w:val="TableNormal1"/>
    <w:rsid w:val="00504A7B"/>
    <w:tblPr>
      <w:tblCellMar>
        <w:left w:w="108" w:type="dxa"/>
        <w:right w:w="108" w:type="dxa"/>
      </w:tblCellMar>
    </w:tblPr>
  </w:style>
  <w:style w:type="table" w:customStyle="1" w:styleId="Style12">
    <w:name w:val="_Style 12"/>
    <w:basedOn w:val="TableNormal1"/>
    <w:qFormat/>
    <w:rsid w:val="00504A7B"/>
    <w:tblPr>
      <w:tblCellMar>
        <w:left w:w="108" w:type="dxa"/>
        <w:right w:w="108" w:type="dxa"/>
      </w:tblCellMar>
    </w:tblPr>
  </w:style>
  <w:style w:type="table" w:customStyle="1" w:styleId="Style13">
    <w:name w:val="_Style 13"/>
    <w:basedOn w:val="TableNormal1"/>
    <w:rsid w:val="00504A7B"/>
    <w:tblPr>
      <w:tblCellMar>
        <w:left w:w="108" w:type="dxa"/>
        <w:right w:w="108" w:type="dxa"/>
      </w:tblCellMar>
    </w:tblPr>
  </w:style>
  <w:style w:type="table" w:customStyle="1" w:styleId="Style14">
    <w:name w:val="_Style 14"/>
    <w:basedOn w:val="TableNormal1"/>
    <w:qFormat/>
    <w:rsid w:val="00504A7B"/>
    <w:tblPr>
      <w:tblCellMar>
        <w:left w:w="108" w:type="dxa"/>
        <w:right w:w="108" w:type="dxa"/>
      </w:tblCellMar>
    </w:tblPr>
  </w:style>
  <w:style w:type="table" w:customStyle="1" w:styleId="Style15">
    <w:name w:val="_Style 15"/>
    <w:basedOn w:val="TableNormal1"/>
    <w:qFormat/>
    <w:rsid w:val="00504A7B"/>
    <w:tblPr>
      <w:tblCellMar>
        <w:left w:w="108" w:type="dxa"/>
        <w:right w:w="108" w:type="dxa"/>
      </w:tblCellMar>
    </w:tblPr>
  </w:style>
  <w:style w:type="table" w:customStyle="1" w:styleId="Style16">
    <w:name w:val="_Style 16"/>
    <w:basedOn w:val="TableNormal1"/>
    <w:qFormat/>
    <w:rsid w:val="00504A7B"/>
    <w:tblPr>
      <w:tblCellMar>
        <w:left w:w="108" w:type="dxa"/>
        <w:right w:w="108" w:type="dxa"/>
      </w:tblCellMar>
    </w:tblPr>
  </w:style>
  <w:style w:type="table" w:customStyle="1" w:styleId="Style17">
    <w:name w:val="_Style 17"/>
    <w:basedOn w:val="TableNormal1"/>
    <w:qFormat/>
    <w:rsid w:val="00504A7B"/>
    <w:tblPr>
      <w:tblCellMar>
        <w:left w:w="108" w:type="dxa"/>
        <w:right w:w="108" w:type="dxa"/>
      </w:tblCellMar>
    </w:tblPr>
  </w:style>
  <w:style w:type="table" w:customStyle="1" w:styleId="Style18">
    <w:name w:val="_Style 18"/>
    <w:basedOn w:val="TableNormal1"/>
    <w:rsid w:val="00504A7B"/>
    <w:tblPr>
      <w:tblCellMar>
        <w:left w:w="108" w:type="dxa"/>
        <w:right w:w="108" w:type="dxa"/>
      </w:tblCellMar>
    </w:tblPr>
  </w:style>
  <w:style w:type="table" w:customStyle="1" w:styleId="Style19">
    <w:name w:val="_Style 19"/>
    <w:basedOn w:val="TableNormal1"/>
    <w:qFormat/>
    <w:rsid w:val="00504A7B"/>
    <w:tblPr>
      <w:tblCellMar>
        <w:left w:w="108" w:type="dxa"/>
        <w:right w:w="108" w:type="dxa"/>
      </w:tblCellMar>
    </w:tblPr>
  </w:style>
  <w:style w:type="table" w:customStyle="1" w:styleId="Style20">
    <w:name w:val="_Style 20"/>
    <w:basedOn w:val="TableNormal1"/>
    <w:rsid w:val="00504A7B"/>
    <w:tblPr>
      <w:tblCellMar>
        <w:left w:w="108" w:type="dxa"/>
        <w:right w:w="108" w:type="dxa"/>
      </w:tblCellMar>
    </w:tblPr>
  </w:style>
  <w:style w:type="table" w:customStyle="1" w:styleId="Style21">
    <w:name w:val="_Style 21"/>
    <w:basedOn w:val="TableNormal1"/>
    <w:rsid w:val="00504A7B"/>
    <w:tblPr>
      <w:tblCellMar>
        <w:left w:w="108" w:type="dxa"/>
        <w:right w:w="108" w:type="dxa"/>
      </w:tblCellMar>
    </w:tblPr>
  </w:style>
  <w:style w:type="table" w:customStyle="1" w:styleId="Style22">
    <w:name w:val="_Style 22"/>
    <w:basedOn w:val="TableNormal1"/>
    <w:rsid w:val="00504A7B"/>
    <w:tblPr>
      <w:tblCellMar>
        <w:left w:w="108" w:type="dxa"/>
        <w:right w:w="108" w:type="dxa"/>
      </w:tblCellMar>
    </w:tblPr>
  </w:style>
  <w:style w:type="table" w:customStyle="1" w:styleId="Style23">
    <w:name w:val="_Style 23"/>
    <w:basedOn w:val="TableNormal1"/>
    <w:qFormat/>
    <w:rsid w:val="00504A7B"/>
    <w:tblPr>
      <w:tblCellMar>
        <w:left w:w="108" w:type="dxa"/>
        <w:right w:w="108" w:type="dxa"/>
      </w:tblCellMar>
    </w:tblPr>
  </w:style>
  <w:style w:type="table" w:customStyle="1" w:styleId="Style24">
    <w:name w:val="_Style 24"/>
    <w:basedOn w:val="TableNormal1"/>
    <w:qFormat/>
    <w:rsid w:val="00504A7B"/>
    <w:tblPr>
      <w:tblCellMar>
        <w:left w:w="108" w:type="dxa"/>
        <w:right w:w="108" w:type="dxa"/>
      </w:tblCellMar>
    </w:tblPr>
  </w:style>
  <w:style w:type="table" w:customStyle="1" w:styleId="Style25">
    <w:name w:val="_Style 25"/>
    <w:basedOn w:val="TableNormal1"/>
    <w:qFormat/>
    <w:rsid w:val="00504A7B"/>
    <w:tblPr>
      <w:tblCellMar>
        <w:left w:w="108" w:type="dxa"/>
        <w:right w:w="108" w:type="dxa"/>
      </w:tblCellMar>
    </w:tblPr>
  </w:style>
  <w:style w:type="table" w:customStyle="1" w:styleId="Style26">
    <w:name w:val="_Style 26"/>
    <w:basedOn w:val="TableNormal1"/>
    <w:qFormat/>
    <w:rsid w:val="00504A7B"/>
    <w:tblPr>
      <w:tblCellMar>
        <w:left w:w="108" w:type="dxa"/>
        <w:right w:w="108" w:type="dxa"/>
      </w:tblCellMar>
    </w:tblPr>
  </w:style>
  <w:style w:type="table" w:customStyle="1" w:styleId="Style27">
    <w:name w:val="_Style 27"/>
    <w:basedOn w:val="TableNormal1"/>
    <w:qFormat/>
    <w:rsid w:val="00504A7B"/>
    <w:tblPr>
      <w:tblCellMar>
        <w:left w:w="108" w:type="dxa"/>
        <w:right w:w="108" w:type="dxa"/>
      </w:tblCellMar>
    </w:tblPr>
  </w:style>
  <w:style w:type="table" w:customStyle="1" w:styleId="Style28">
    <w:name w:val="_Style 28"/>
    <w:basedOn w:val="TableNormal1"/>
    <w:qFormat/>
    <w:rsid w:val="00504A7B"/>
    <w:tblPr>
      <w:tblCellMar>
        <w:left w:w="108" w:type="dxa"/>
        <w:right w:w="108" w:type="dxa"/>
      </w:tblCellMar>
    </w:tblPr>
  </w:style>
  <w:style w:type="table" w:customStyle="1" w:styleId="Style29">
    <w:name w:val="_Style 29"/>
    <w:basedOn w:val="TableNormal1"/>
    <w:rsid w:val="00504A7B"/>
    <w:tblPr>
      <w:tblCellMar>
        <w:left w:w="108" w:type="dxa"/>
        <w:right w:w="108" w:type="dxa"/>
      </w:tblCellMar>
    </w:tblPr>
  </w:style>
  <w:style w:type="table" w:customStyle="1" w:styleId="Style30">
    <w:name w:val="_Style 30"/>
    <w:basedOn w:val="TableNormal1"/>
    <w:qFormat/>
    <w:rsid w:val="00504A7B"/>
    <w:tblPr>
      <w:tblCellMar>
        <w:left w:w="108" w:type="dxa"/>
        <w:right w:w="108" w:type="dxa"/>
      </w:tblCellMar>
    </w:tblPr>
  </w:style>
  <w:style w:type="table" w:customStyle="1" w:styleId="Style31">
    <w:name w:val="_Style 31"/>
    <w:basedOn w:val="TableNormal1"/>
    <w:rsid w:val="00504A7B"/>
    <w:tblPr>
      <w:tblCellMar>
        <w:left w:w="108" w:type="dxa"/>
        <w:right w:w="108" w:type="dxa"/>
      </w:tblCellMar>
    </w:tblPr>
  </w:style>
  <w:style w:type="table" w:customStyle="1" w:styleId="Style32">
    <w:name w:val="_Style 32"/>
    <w:basedOn w:val="TableNormal1"/>
    <w:rsid w:val="00504A7B"/>
    <w:tblPr>
      <w:tblCellMar>
        <w:left w:w="108" w:type="dxa"/>
        <w:right w:w="108" w:type="dxa"/>
      </w:tblCellMar>
    </w:tblPr>
  </w:style>
  <w:style w:type="table" w:customStyle="1" w:styleId="Style33">
    <w:name w:val="_Style 33"/>
    <w:basedOn w:val="TableNormal1"/>
    <w:rsid w:val="00504A7B"/>
    <w:tblPr>
      <w:tblCellMar>
        <w:left w:w="108" w:type="dxa"/>
        <w:right w:w="108" w:type="dxa"/>
      </w:tblCellMar>
    </w:tblPr>
  </w:style>
  <w:style w:type="table" w:customStyle="1" w:styleId="Style34">
    <w:name w:val="_Style 34"/>
    <w:basedOn w:val="TableNormal1"/>
    <w:rsid w:val="00504A7B"/>
    <w:tblPr>
      <w:tblCellMar>
        <w:left w:w="108" w:type="dxa"/>
        <w:right w:w="108" w:type="dxa"/>
      </w:tblCellMar>
    </w:tblPr>
  </w:style>
  <w:style w:type="table" w:customStyle="1" w:styleId="Style35">
    <w:name w:val="_Style 35"/>
    <w:basedOn w:val="TableNormal1"/>
    <w:rsid w:val="00504A7B"/>
    <w:tblPr>
      <w:tblCellMar>
        <w:left w:w="108" w:type="dxa"/>
        <w:right w:w="108" w:type="dxa"/>
      </w:tblCellMar>
    </w:tblPr>
  </w:style>
  <w:style w:type="table" w:customStyle="1" w:styleId="Style36">
    <w:name w:val="_Style 36"/>
    <w:basedOn w:val="TableNormal1"/>
    <w:rsid w:val="00504A7B"/>
    <w:tblPr>
      <w:tblCellMar>
        <w:left w:w="108" w:type="dxa"/>
        <w:right w:w="108" w:type="dxa"/>
      </w:tblCellMar>
    </w:tblPr>
  </w:style>
  <w:style w:type="table" w:customStyle="1" w:styleId="Style37">
    <w:name w:val="_Style 37"/>
    <w:basedOn w:val="TableNormal1"/>
    <w:qFormat/>
    <w:rsid w:val="00504A7B"/>
    <w:tblPr>
      <w:tblCellMar>
        <w:left w:w="108" w:type="dxa"/>
        <w:right w:w="108" w:type="dxa"/>
      </w:tblCellMar>
    </w:tblPr>
  </w:style>
  <w:style w:type="table" w:customStyle="1" w:styleId="Style38">
    <w:name w:val="_Style 38"/>
    <w:basedOn w:val="TableNormal1"/>
    <w:qFormat/>
    <w:rsid w:val="00504A7B"/>
    <w:tblPr>
      <w:tblCellMar>
        <w:left w:w="108" w:type="dxa"/>
        <w:right w:w="108" w:type="dxa"/>
      </w:tblCellMar>
    </w:tblPr>
  </w:style>
  <w:style w:type="table" w:customStyle="1" w:styleId="Style39">
    <w:name w:val="_Style 39"/>
    <w:basedOn w:val="TableNormal1"/>
    <w:qFormat/>
    <w:rsid w:val="00504A7B"/>
    <w:pPr>
      <w:widowControl w:val="0"/>
      <w:jc w:val="both"/>
    </w:pPr>
    <w:tblPr>
      <w:tblCellMar>
        <w:left w:w="108" w:type="dxa"/>
        <w:right w:w="108" w:type="dxa"/>
      </w:tblCellMar>
    </w:tblPr>
  </w:style>
  <w:style w:type="table" w:customStyle="1" w:styleId="Style40">
    <w:name w:val="_Style 40"/>
    <w:basedOn w:val="TableNormal1"/>
    <w:qFormat/>
    <w:rsid w:val="00504A7B"/>
    <w:tblPr>
      <w:tblCellMar>
        <w:left w:w="108" w:type="dxa"/>
        <w:right w:w="108" w:type="dxa"/>
      </w:tblCellMar>
    </w:tblPr>
  </w:style>
  <w:style w:type="table" w:customStyle="1" w:styleId="Style41">
    <w:name w:val="_Style 41"/>
    <w:basedOn w:val="TableNormal1"/>
    <w:rsid w:val="00504A7B"/>
    <w:tblPr>
      <w:tblCellMar>
        <w:left w:w="108" w:type="dxa"/>
        <w:right w:w="108" w:type="dxa"/>
      </w:tblCellMar>
    </w:tblPr>
  </w:style>
  <w:style w:type="table" w:customStyle="1" w:styleId="Style42">
    <w:name w:val="_Style 42"/>
    <w:basedOn w:val="TableNormal1"/>
    <w:rsid w:val="00504A7B"/>
    <w:tblPr>
      <w:tblCellMar>
        <w:left w:w="108" w:type="dxa"/>
        <w:right w:w="108" w:type="dxa"/>
      </w:tblCellMar>
    </w:tblPr>
  </w:style>
  <w:style w:type="table" w:customStyle="1" w:styleId="Style43">
    <w:name w:val="_Style 43"/>
    <w:basedOn w:val="TableNormal1"/>
    <w:qFormat/>
    <w:rsid w:val="00504A7B"/>
    <w:tblPr>
      <w:tblCellMar>
        <w:left w:w="108" w:type="dxa"/>
        <w:right w:w="108" w:type="dxa"/>
      </w:tblCellMar>
    </w:tblPr>
  </w:style>
  <w:style w:type="table" w:customStyle="1" w:styleId="Style44">
    <w:name w:val="_Style 44"/>
    <w:basedOn w:val="TableNormal1"/>
    <w:qFormat/>
    <w:rsid w:val="00504A7B"/>
    <w:tblPr>
      <w:tblCellMar>
        <w:left w:w="108" w:type="dxa"/>
        <w:right w:w="108" w:type="dxa"/>
      </w:tblCellMar>
    </w:tblPr>
  </w:style>
  <w:style w:type="table" w:customStyle="1" w:styleId="Style45">
    <w:name w:val="_Style 45"/>
    <w:basedOn w:val="TableNormal1"/>
    <w:qFormat/>
    <w:rsid w:val="00504A7B"/>
    <w:tblPr>
      <w:tblCellMar>
        <w:left w:w="108" w:type="dxa"/>
        <w:right w:w="108" w:type="dxa"/>
      </w:tblCellMar>
    </w:tblPr>
  </w:style>
  <w:style w:type="table" w:customStyle="1" w:styleId="Style46">
    <w:name w:val="_Style 46"/>
    <w:basedOn w:val="TableNormal1"/>
    <w:qFormat/>
    <w:rsid w:val="00504A7B"/>
    <w:tblPr>
      <w:tblCellMar>
        <w:left w:w="108" w:type="dxa"/>
        <w:right w:w="108" w:type="dxa"/>
      </w:tblCellMar>
    </w:tblPr>
  </w:style>
  <w:style w:type="table" w:customStyle="1" w:styleId="Style47">
    <w:name w:val="_Style 47"/>
    <w:basedOn w:val="TableNormal1"/>
    <w:rsid w:val="00504A7B"/>
    <w:tblPr>
      <w:tblCellMar>
        <w:left w:w="108" w:type="dxa"/>
        <w:right w:w="108" w:type="dxa"/>
      </w:tblCellMar>
    </w:tblPr>
  </w:style>
  <w:style w:type="table" w:customStyle="1" w:styleId="Style48">
    <w:name w:val="_Style 48"/>
    <w:basedOn w:val="TableNormal1"/>
    <w:qFormat/>
    <w:rsid w:val="00504A7B"/>
    <w:tblPr>
      <w:tblCellMar>
        <w:left w:w="108" w:type="dxa"/>
        <w:right w:w="108" w:type="dxa"/>
      </w:tblCellMar>
    </w:tblPr>
  </w:style>
  <w:style w:type="table" w:customStyle="1" w:styleId="Style49">
    <w:name w:val="_Style 49"/>
    <w:basedOn w:val="TableNormal1"/>
    <w:rsid w:val="00504A7B"/>
    <w:tblPr>
      <w:tblCellMar>
        <w:left w:w="108" w:type="dxa"/>
        <w:right w:w="108" w:type="dxa"/>
      </w:tblCellMar>
    </w:tblPr>
  </w:style>
  <w:style w:type="table" w:customStyle="1" w:styleId="Style50">
    <w:name w:val="_Style 50"/>
    <w:basedOn w:val="TableNormal1"/>
    <w:qFormat/>
    <w:rsid w:val="00504A7B"/>
    <w:tblPr>
      <w:tblCellMar>
        <w:left w:w="108" w:type="dxa"/>
        <w:right w:w="108" w:type="dxa"/>
      </w:tblCellMar>
    </w:tblPr>
  </w:style>
  <w:style w:type="table" w:customStyle="1" w:styleId="Style51">
    <w:name w:val="_Style 51"/>
    <w:basedOn w:val="TableNormal1"/>
    <w:qFormat/>
    <w:rsid w:val="00504A7B"/>
    <w:tblPr>
      <w:tblCellMar>
        <w:left w:w="108" w:type="dxa"/>
        <w:right w:w="108" w:type="dxa"/>
      </w:tblCellMar>
    </w:tblPr>
  </w:style>
  <w:style w:type="table" w:customStyle="1" w:styleId="Style52">
    <w:name w:val="_Style 52"/>
    <w:basedOn w:val="TableNormal1"/>
    <w:qFormat/>
    <w:rsid w:val="00504A7B"/>
    <w:tblPr>
      <w:tblCellMar>
        <w:left w:w="108" w:type="dxa"/>
        <w:right w:w="108" w:type="dxa"/>
      </w:tblCellMar>
    </w:tblPr>
  </w:style>
  <w:style w:type="table" w:customStyle="1" w:styleId="Style53">
    <w:name w:val="_Style 53"/>
    <w:basedOn w:val="TableNormal1"/>
    <w:rsid w:val="00504A7B"/>
    <w:tblPr>
      <w:tblCellMar>
        <w:left w:w="108" w:type="dxa"/>
        <w:right w:w="108" w:type="dxa"/>
      </w:tblCellMar>
    </w:tblPr>
  </w:style>
  <w:style w:type="table" w:customStyle="1" w:styleId="Style54">
    <w:name w:val="_Style 54"/>
    <w:basedOn w:val="TableNormal1"/>
    <w:rsid w:val="00504A7B"/>
    <w:tblPr>
      <w:tblCellMar>
        <w:left w:w="108" w:type="dxa"/>
        <w:right w:w="108" w:type="dxa"/>
      </w:tblCellMar>
    </w:tblPr>
  </w:style>
  <w:style w:type="table" w:customStyle="1" w:styleId="Style55">
    <w:name w:val="_Style 55"/>
    <w:basedOn w:val="TableNormal1"/>
    <w:qFormat/>
    <w:rsid w:val="00504A7B"/>
    <w:tblPr>
      <w:tblCellMar>
        <w:left w:w="108" w:type="dxa"/>
        <w:right w:w="108" w:type="dxa"/>
      </w:tblCellMar>
    </w:tblPr>
  </w:style>
  <w:style w:type="table" w:customStyle="1" w:styleId="Style56">
    <w:name w:val="_Style 56"/>
    <w:basedOn w:val="TableNormal1"/>
    <w:rsid w:val="00504A7B"/>
    <w:tblPr>
      <w:tblCellMar>
        <w:left w:w="108" w:type="dxa"/>
        <w:right w:w="108" w:type="dxa"/>
      </w:tblCellMar>
    </w:tblPr>
  </w:style>
  <w:style w:type="table" w:customStyle="1" w:styleId="Style57">
    <w:name w:val="_Style 57"/>
    <w:basedOn w:val="TableNormal1"/>
    <w:rsid w:val="00504A7B"/>
    <w:tblPr>
      <w:tblCellMar>
        <w:left w:w="108" w:type="dxa"/>
        <w:right w:w="108" w:type="dxa"/>
      </w:tblCellMar>
    </w:tblPr>
  </w:style>
  <w:style w:type="table" w:customStyle="1" w:styleId="Style58">
    <w:name w:val="_Style 58"/>
    <w:basedOn w:val="TableNormal1"/>
    <w:rsid w:val="00504A7B"/>
    <w:tblPr>
      <w:tblCellMar>
        <w:left w:w="108" w:type="dxa"/>
        <w:right w:w="108" w:type="dxa"/>
      </w:tblCellMar>
    </w:tblPr>
  </w:style>
  <w:style w:type="table" w:customStyle="1" w:styleId="Style59">
    <w:name w:val="_Style 59"/>
    <w:basedOn w:val="TableNormal1"/>
    <w:rsid w:val="00504A7B"/>
    <w:tblPr>
      <w:tblCellMar>
        <w:left w:w="108" w:type="dxa"/>
        <w:right w:w="108" w:type="dxa"/>
      </w:tblCellMar>
    </w:tblPr>
  </w:style>
  <w:style w:type="table" w:customStyle="1" w:styleId="Style60">
    <w:name w:val="_Style 60"/>
    <w:basedOn w:val="TableNormal1"/>
    <w:qFormat/>
    <w:rsid w:val="00504A7B"/>
    <w:tblPr>
      <w:tblCellMar>
        <w:left w:w="108" w:type="dxa"/>
        <w:right w:w="108" w:type="dxa"/>
      </w:tblCellMar>
    </w:tblPr>
  </w:style>
  <w:style w:type="table" w:customStyle="1" w:styleId="Style61">
    <w:name w:val="_Style 61"/>
    <w:basedOn w:val="TableNormal1"/>
    <w:rsid w:val="00504A7B"/>
    <w:tblPr>
      <w:tblCellMar>
        <w:left w:w="108" w:type="dxa"/>
        <w:right w:w="108" w:type="dxa"/>
      </w:tblCellMar>
    </w:tblPr>
  </w:style>
  <w:style w:type="table" w:customStyle="1" w:styleId="Style62">
    <w:name w:val="_Style 62"/>
    <w:basedOn w:val="TableNormal1"/>
    <w:rsid w:val="00504A7B"/>
    <w:tblPr>
      <w:tblCellMar>
        <w:left w:w="108" w:type="dxa"/>
        <w:right w:w="108" w:type="dxa"/>
      </w:tblCellMar>
    </w:tblPr>
  </w:style>
  <w:style w:type="table" w:customStyle="1" w:styleId="Style63">
    <w:name w:val="_Style 63"/>
    <w:basedOn w:val="TableNormal1"/>
    <w:rsid w:val="00504A7B"/>
    <w:tblPr>
      <w:tblCellMar>
        <w:left w:w="108" w:type="dxa"/>
        <w:right w:w="108" w:type="dxa"/>
      </w:tblCellMar>
    </w:tblPr>
  </w:style>
  <w:style w:type="table" w:customStyle="1" w:styleId="Style64">
    <w:name w:val="_Style 64"/>
    <w:basedOn w:val="TableNormal1"/>
    <w:rsid w:val="00504A7B"/>
    <w:tblPr>
      <w:tblCellMar>
        <w:left w:w="108" w:type="dxa"/>
        <w:right w:w="108" w:type="dxa"/>
      </w:tblCellMar>
    </w:tblPr>
  </w:style>
  <w:style w:type="table" w:customStyle="1" w:styleId="Style65">
    <w:name w:val="_Style 65"/>
    <w:basedOn w:val="TableNormal1"/>
    <w:rsid w:val="00504A7B"/>
    <w:tblPr>
      <w:tblCellMar>
        <w:left w:w="108" w:type="dxa"/>
        <w:right w:w="108" w:type="dxa"/>
      </w:tblCellMar>
    </w:tblPr>
  </w:style>
  <w:style w:type="table" w:customStyle="1" w:styleId="Style66">
    <w:name w:val="_Style 66"/>
    <w:basedOn w:val="TableNormal1"/>
    <w:qFormat/>
    <w:rsid w:val="00504A7B"/>
    <w:tblPr>
      <w:tblCellMar>
        <w:left w:w="108" w:type="dxa"/>
        <w:right w:w="108" w:type="dxa"/>
      </w:tblCellMar>
    </w:tblPr>
  </w:style>
  <w:style w:type="table" w:customStyle="1" w:styleId="Style67">
    <w:name w:val="_Style 67"/>
    <w:basedOn w:val="TableNormal1"/>
    <w:rsid w:val="00504A7B"/>
    <w:tblPr>
      <w:tblCellMar>
        <w:left w:w="108" w:type="dxa"/>
        <w:right w:w="108" w:type="dxa"/>
      </w:tblCellMar>
    </w:tblPr>
  </w:style>
  <w:style w:type="table" w:customStyle="1" w:styleId="Style68">
    <w:name w:val="_Style 68"/>
    <w:basedOn w:val="TableNormal1"/>
    <w:rsid w:val="00504A7B"/>
    <w:tblPr>
      <w:tblCellMar>
        <w:left w:w="108" w:type="dxa"/>
        <w:right w:w="108" w:type="dxa"/>
      </w:tblCellMar>
    </w:tblPr>
  </w:style>
  <w:style w:type="table" w:customStyle="1" w:styleId="Style69">
    <w:name w:val="_Style 69"/>
    <w:basedOn w:val="TableNormal1"/>
    <w:rsid w:val="00504A7B"/>
    <w:tblPr>
      <w:tblCellMar>
        <w:left w:w="108" w:type="dxa"/>
        <w:right w:w="108" w:type="dxa"/>
      </w:tblCellMar>
    </w:tblPr>
  </w:style>
  <w:style w:type="table" w:customStyle="1" w:styleId="Style70">
    <w:name w:val="_Style 70"/>
    <w:basedOn w:val="TableNormal1"/>
    <w:rsid w:val="00504A7B"/>
    <w:tblPr>
      <w:tblCellMar>
        <w:left w:w="108" w:type="dxa"/>
        <w:right w:w="108" w:type="dxa"/>
      </w:tblCellMar>
    </w:tblPr>
  </w:style>
  <w:style w:type="table" w:customStyle="1" w:styleId="Style71">
    <w:name w:val="_Style 71"/>
    <w:basedOn w:val="TableNormal1"/>
    <w:rsid w:val="00504A7B"/>
    <w:tblPr>
      <w:tblCellMar>
        <w:left w:w="108" w:type="dxa"/>
        <w:right w:w="108" w:type="dxa"/>
      </w:tblCellMar>
    </w:tblPr>
  </w:style>
  <w:style w:type="table" w:customStyle="1" w:styleId="Style72">
    <w:name w:val="_Style 72"/>
    <w:basedOn w:val="TableNormal1"/>
    <w:qFormat/>
    <w:rsid w:val="00504A7B"/>
    <w:tblPr>
      <w:tblCellMar>
        <w:left w:w="108" w:type="dxa"/>
        <w:right w:w="108" w:type="dxa"/>
      </w:tblCellMar>
    </w:tblPr>
  </w:style>
  <w:style w:type="table" w:customStyle="1" w:styleId="Style73">
    <w:name w:val="_Style 73"/>
    <w:basedOn w:val="TableNormal1"/>
    <w:rsid w:val="00504A7B"/>
    <w:tblPr>
      <w:tblCellMar>
        <w:left w:w="108" w:type="dxa"/>
        <w:right w:w="108" w:type="dxa"/>
      </w:tblCellMar>
    </w:tblPr>
  </w:style>
  <w:style w:type="table" w:customStyle="1" w:styleId="Style74">
    <w:name w:val="_Style 74"/>
    <w:basedOn w:val="TableNormal1"/>
    <w:rsid w:val="00504A7B"/>
    <w:tblPr>
      <w:tblCellMar>
        <w:left w:w="108" w:type="dxa"/>
        <w:right w:w="108" w:type="dxa"/>
      </w:tblCellMar>
    </w:tblPr>
  </w:style>
  <w:style w:type="table" w:customStyle="1" w:styleId="Style75">
    <w:name w:val="_Style 75"/>
    <w:basedOn w:val="TableNormal1"/>
    <w:rsid w:val="00504A7B"/>
    <w:tblPr>
      <w:tblCellMar>
        <w:left w:w="108" w:type="dxa"/>
        <w:right w:w="108" w:type="dxa"/>
      </w:tblCellMar>
    </w:tblPr>
  </w:style>
  <w:style w:type="table" w:customStyle="1" w:styleId="Style76">
    <w:name w:val="_Style 76"/>
    <w:basedOn w:val="TableNormal1"/>
    <w:rsid w:val="00504A7B"/>
    <w:tblPr>
      <w:tblCellMar>
        <w:left w:w="108" w:type="dxa"/>
        <w:right w:w="108" w:type="dxa"/>
      </w:tblCellMar>
    </w:tblPr>
  </w:style>
  <w:style w:type="table" w:customStyle="1" w:styleId="Style77">
    <w:name w:val="_Style 77"/>
    <w:basedOn w:val="TableNormal1"/>
    <w:rsid w:val="00504A7B"/>
    <w:tblPr>
      <w:tblCellMar>
        <w:left w:w="108" w:type="dxa"/>
        <w:right w:w="108" w:type="dxa"/>
      </w:tblCellMar>
    </w:tblPr>
  </w:style>
  <w:style w:type="table" w:customStyle="1" w:styleId="Style78">
    <w:name w:val="_Style 78"/>
    <w:basedOn w:val="TableNormal1"/>
    <w:qFormat/>
    <w:rsid w:val="00504A7B"/>
    <w:tblPr>
      <w:tblCellMar>
        <w:left w:w="108" w:type="dxa"/>
        <w:right w:w="108" w:type="dxa"/>
      </w:tblCellMar>
    </w:tblPr>
  </w:style>
  <w:style w:type="table" w:customStyle="1" w:styleId="Style79">
    <w:name w:val="_Style 79"/>
    <w:basedOn w:val="TableNormal1"/>
    <w:rsid w:val="00504A7B"/>
    <w:tblPr>
      <w:tblCellMar>
        <w:left w:w="108" w:type="dxa"/>
        <w:right w:w="108" w:type="dxa"/>
      </w:tblCellMar>
    </w:tblPr>
  </w:style>
  <w:style w:type="table" w:customStyle="1" w:styleId="Style80">
    <w:name w:val="_Style 80"/>
    <w:basedOn w:val="TableNormal1"/>
    <w:rsid w:val="00504A7B"/>
    <w:tblPr>
      <w:tblCellMar>
        <w:left w:w="108" w:type="dxa"/>
        <w:right w:w="108" w:type="dxa"/>
      </w:tblCellMar>
    </w:tblPr>
  </w:style>
  <w:style w:type="table" w:customStyle="1" w:styleId="Style81">
    <w:name w:val="_Style 81"/>
    <w:basedOn w:val="TableNormal1"/>
    <w:rsid w:val="00504A7B"/>
    <w:tblPr>
      <w:tblCellMar>
        <w:left w:w="108" w:type="dxa"/>
        <w:right w:w="108" w:type="dxa"/>
      </w:tblCellMar>
    </w:tblPr>
  </w:style>
  <w:style w:type="table" w:customStyle="1" w:styleId="Style82">
    <w:name w:val="_Style 82"/>
    <w:basedOn w:val="TableNormal1"/>
    <w:rsid w:val="00504A7B"/>
    <w:tblPr>
      <w:tblCellMar>
        <w:left w:w="108" w:type="dxa"/>
        <w:right w:w="108" w:type="dxa"/>
      </w:tblCellMar>
    </w:tblPr>
  </w:style>
  <w:style w:type="table" w:customStyle="1" w:styleId="Style83">
    <w:name w:val="_Style 83"/>
    <w:basedOn w:val="TableNormal1"/>
    <w:rsid w:val="00504A7B"/>
    <w:tblPr>
      <w:tblCellMar>
        <w:left w:w="108" w:type="dxa"/>
        <w:right w:w="108" w:type="dxa"/>
      </w:tblCellMar>
    </w:tblPr>
  </w:style>
  <w:style w:type="table" w:customStyle="1" w:styleId="Style84">
    <w:name w:val="_Style 84"/>
    <w:basedOn w:val="TableNormal1"/>
    <w:rsid w:val="00504A7B"/>
    <w:tblPr>
      <w:tblCellMar>
        <w:left w:w="108" w:type="dxa"/>
        <w:right w:w="108" w:type="dxa"/>
      </w:tblCellMar>
    </w:tblPr>
  </w:style>
  <w:style w:type="table" w:customStyle="1" w:styleId="Style85">
    <w:name w:val="_Style 85"/>
    <w:basedOn w:val="TableNormal1"/>
    <w:qFormat/>
    <w:rsid w:val="00504A7B"/>
    <w:tblPr>
      <w:tblCellMar>
        <w:left w:w="108" w:type="dxa"/>
        <w:right w:w="108" w:type="dxa"/>
      </w:tblCellMar>
    </w:tblPr>
  </w:style>
  <w:style w:type="table" w:customStyle="1" w:styleId="Style86">
    <w:name w:val="_Style 86"/>
    <w:basedOn w:val="TableNormal1"/>
    <w:rsid w:val="00504A7B"/>
    <w:tblPr>
      <w:tblCellMar>
        <w:left w:w="108" w:type="dxa"/>
        <w:right w:w="108" w:type="dxa"/>
      </w:tblCellMar>
    </w:tblPr>
  </w:style>
  <w:style w:type="table" w:customStyle="1" w:styleId="Style87">
    <w:name w:val="_Style 87"/>
    <w:basedOn w:val="TableNormal1"/>
    <w:rsid w:val="00504A7B"/>
    <w:tblPr>
      <w:tblCellMar>
        <w:left w:w="108" w:type="dxa"/>
        <w:right w:w="108" w:type="dxa"/>
      </w:tblCellMar>
    </w:tblPr>
  </w:style>
  <w:style w:type="table" w:customStyle="1" w:styleId="Style88">
    <w:name w:val="_Style 88"/>
    <w:basedOn w:val="TableNormal1"/>
    <w:rsid w:val="00504A7B"/>
    <w:tblPr>
      <w:tblCellMar>
        <w:left w:w="108" w:type="dxa"/>
        <w:right w:w="108" w:type="dxa"/>
      </w:tblCellMar>
    </w:tblPr>
  </w:style>
  <w:style w:type="table" w:customStyle="1" w:styleId="Style89">
    <w:name w:val="_Style 89"/>
    <w:basedOn w:val="TableNormal1"/>
    <w:rsid w:val="00504A7B"/>
    <w:tblPr>
      <w:tblCellMar>
        <w:left w:w="108" w:type="dxa"/>
        <w:right w:w="108" w:type="dxa"/>
      </w:tblCellMar>
    </w:tblPr>
  </w:style>
  <w:style w:type="table" w:customStyle="1" w:styleId="Style90">
    <w:name w:val="_Style 90"/>
    <w:basedOn w:val="TableNormal1"/>
    <w:rsid w:val="00504A7B"/>
    <w:tblPr>
      <w:tblCellMar>
        <w:left w:w="108" w:type="dxa"/>
        <w:right w:w="108" w:type="dxa"/>
      </w:tblCellMar>
    </w:tblPr>
  </w:style>
  <w:style w:type="table" w:customStyle="1" w:styleId="Style91">
    <w:name w:val="_Style 91"/>
    <w:basedOn w:val="TableNormal1"/>
    <w:rsid w:val="00504A7B"/>
    <w:tblPr>
      <w:tblCellMar>
        <w:left w:w="108" w:type="dxa"/>
        <w:right w:w="108" w:type="dxa"/>
      </w:tblCellMar>
    </w:tblPr>
  </w:style>
  <w:style w:type="table" w:customStyle="1" w:styleId="Style92">
    <w:name w:val="_Style 92"/>
    <w:basedOn w:val="TableNormal1"/>
    <w:rsid w:val="00504A7B"/>
    <w:tblPr>
      <w:tblCellMar>
        <w:left w:w="108" w:type="dxa"/>
        <w:right w:w="108" w:type="dxa"/>
      </w:tblCellMar>
    </w:tblPr>
  </w:style>
  <w:style w:type="table" w:customStyle="1" w:styleId="Style93">
    <w:name w:val="_Style 93"/>
    <w:basedOn w:val="TableNormal1"/>
    <w:rsid w:val="00504A7B"/>
    <w:tblPr>
      <w:tblCellMar>
        <w:left w:w="108" w:type="dxa"/>
        <w:right w:w="108" w:type="dxa"/>
      </w:tblCellMar>
    </w:tblPr>
  </w:style>
  <w:style w:type="table" w:customStyle="1" w:styleId="Style94">
    <w:name w:val="_Style 94"/>
    <w:basedOn w:val="TableNormal1"/>
    <w:rsid w:val="00504A7B"/>
    <w:tblPr>
      <w:tblCellMar>
        <w:left w:w="108" w:type="dxa"/>
        <w:right w:w="108" w:type="dxa"/>
      </w:tblCellMar>
    </w:tblPr>
  </w:style>
  <w:style w:type="table" w:customStyle="1" w:styleId="Style95">
    <w:name w:val="_Style 95"/>
    <w:basedOn w:val="TableNormal1"/>
    <w:rsid w:val="00504A7B"/>
    <w:tblPr>
      <w:tblCellMar>
        <w:left w:w="108" w:type="dxa"/>
        <w:right w:w="108" w:type="dxa"/>
      </w:tblCellMar>
    </w:tblPr>
  </w:style>
  <w:style w:type="table" w:customStyle="1" w:styleId="Style96">
    <w:name w:val="_Style 96"/>
    <w:basedOn w:val="TableNormal1"/>
    <w:rsid w:val="00504A7B"/>
    <w:tblPr>
      <w:tblCellMar>
        <w:left w:w="108" w:type="dxa"/>
        <w:right w:w="108" w:type="dxa"/>
      </w:tblCellMar>
    </w:tblPr>
  </w:style>
  <w:style w:type="table" w:customStyle="1" w:styleId="Style97">
    <w:name w:val="_Style 97"/>
    <w:basedOn w:val="TableNormal1"/>
    <w:rsid w:val="00504A7B"/>
    <w:tblPr>
      <w:tblCellMar>
        <w:left w:w="108" w:type="dxa"/>
        <w:right w:w="108" w:type="dxa"/>
      </w:tblCellMar>
    </w:tblPr>
  </w:style>
  <w:style w:type="table" w:customStyle="1" w:styleId="Style98">
    <w:name w:val="_Style 98"/>
    <w:basedOn w:val="TableNormal1"/>
    <w:rsid w:val="00504A7B"/>
    <w:tblPr>
      <w:tblCellMar>
        <w:left w:w="108" w:type="dxa"/>
        <w:right w:w="108" w:type="dxa"/>
      </w:tblCellMar>
    </w:tblPr>
  </w:style>
  <w:style w:type="table" w:customStyle="1" w:styleId="Style99">
    <w:name w:val="_Style 99"/>
    <w:basedOn w:val="TableNormal1"/>
    <w:rsid w:val="00504A7B"/>
    <w:tblPr>
      <w:tblCellMar>
        <w:left w:w="108" w:type="dxa"/>
        <w:right w:w="108" w:type="dxa"/>
      </w:tblCellMar>
    </w:tblPr>
  </w:style>
  <w:style w:type="table" w:customStyle="1" w:styleId="Style100">
    <w:name w:val="_Style 100"/>
    <w:basedOn w:val="TableNormal1"/>
    <w:rsid w:val="00504A7B"/>
    <w:tblPr>
      <w:tblCellMar>
        <w:left w:w="108" w:type="dxa"/>
        <w:right w:w="108" w:type="dxa"/>
      </w:tblCellMar>
    </w:tblPr>
  </w:style>
  <w:style w:type="table" w:customStyle="1" w:styleId="Style101">
    <w:name w:val="_Style 101"/>
    <w:basedOn w:val="TableNormal1"/>
    <w:rsid w:val="00504A7B"/>
    <w:tblPr>
      <w:tblCellMar>
        <w:left w:w="108" w:type="dxa"/>
        <w:right w:w="108" w:type="dxa"/>
      </w:tblCellMar>
    </w:tblPr>
  </w:style>
  <w:style w:type="paragraph" w:styleId="BalloonText">
    <w:name w:val="Balloon Text"/>
    <w:basedOn w:val="Normal"/>
    <w:link w:val="BalloonTextChar"/>
    <w:uiPriority w:val="99"/>
    <w:semiHidden/>
    <w:unhideWhenUsed/>
    <w:rsid w:val="00E652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2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45F00-85D1-432A-9954-77C203E86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Pages>
  <Words>3700</Words>
  <Characters>21095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Quoc Viet Company</Company>
  <LinksUpToDate>false</LinksUpToDate>
  <CharactersWithSpaces>24746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21</cp:revision>
  <cp:lastPrinted>2024-11-05T16:33:00Z</cp:lastPrinted>
  <dcterms:created xsi:type="dcterms:W3CDTF">2024-10-06T14:42:00Z</dcterms:created>
  <dcterms:modified xsi:type="dcterms:W3CDTF">2024-11-05T17:59:00Z</dcterms:modified>
</cp:coreProperties>
</file>